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19580145" w14:textId="3740AFDC" w:rsidR="00D55C4F" w:rsidRPr="00D36205" w:rsidRDefault="00D55C4F" w:rsidP="00D36205">
      <w:pPr>
        <w:pStyle w:val="Normalny1"/>
        <w:shd w:val="clear" w:color="auto" w:fill="FFFFFF"/>
        <w:rPr>
          <w:color w:val="000000"/>
          <w:sz w:val="24"/>
          <w:szCs w:val="24"/>
        </w:rPr>
      </w:pPr>
      <w:r w:rsidRPr="00D36205">
        <w:rPr>
          <w:sz w:val="24"/>
          <w:szCs w:val="24"/>
        </w:rPr>
        <w:t xml:space="preserve">                              </w:t>
      </w:r>
    </w:p>
    <w:p w14:paraId="4FABF8F7" w14:textId="137AED41" w:rsidR="00D55C4F" w:rsidRPr="00D36205" w:rsidRDefault="00D55C4F" w:rsidP="00D36205">
      <w:pPr>
        <w:pStyle w:val="Normalny1"/>
        <w:rPr>
          <w:sz w:val="24"/>
          <w:szCs w:val="24"/>
        </w:rPr>
      </w:pPr>
    </w:p>
    <w:p w14:paraId="1B3C2752" w14:textId="77777777" w:rsidR="00990235" w:rsidRPr="00A976B2" w:rsidRDefault="00990235" w:rsidP="00990235">
      <w:pPr>
        <w:spacing w:after="60"/>
        <w:jc w:val="right"/>
        <w:rPr>
          <w:rFonts w:ascii="Arial" w:hAnsi="Arial" w:cs="Arial"/>
          <w:b/>
          <w:sz w:val="24"/>
          <w:szCs w:val="24"/>
        </w:rPr>
      </w:pPr>
      <w:r w:rsidRPr="00A976B2">
        <w:rPr>
          <w:rFonts w:ascii="Arial" w:hAnsi="Arial" w:cs="Arial"/>
          <w:b/>
          <w:sz w:val="24"/>
          <w:szCs w:val="24"/>
        </w:rPr>
        <w:t xml:space="preserve">Załącznik nr 2 do SWZ </w:t>
      </w:r>
    </w:p>
    <w:p w14:paraId="6DBD3C0B" w14:textId="77777777" w:rsidR="00990235" w:rsidRDefault="00990235" w:rsidP="00990235">
      <w:pPr>
        <w:spacing w:after="60"/>
        <w:jc w:val="center"/>
        <w:rPr>
          <w:rFonts w:ascii="Arial" w:hAnsi="Arial" w:cs="Arial"/>
          <w:b/>
          <w:sz w:val="24"/>
          <w:szCs w:val="24"/>
        </w:rPr>
      </w:pPr>
    </w:p>
    <w:p w14:paraId="0FB5683C" w14:textId="77777777" w:rsidR="00990235" w:rsidRDefault="00990235" w:rsidP="00990235">
      <w:pPr>
        <w:spacing w:after="60"/>
        <w:jc w:val="center"/>
        <w:rPr>
          <w:rFonts w:ascii="Arial" w:hAnsi="Arial" w:cs="Arial"/>
          <w:b/>
          <w:sz w:val="24"/>
          <w:szCs w:val="24"/>
        </w:rPr>
      </w:pPr>
      <w:r w:rsidRPr="002F3F31">
        <w:rPr>
          <w:rFonts w:ascii="Arial" w:hAnsi="Arial" w:cs="Arial"/>
          <w:b/>
          <w:sz w:val="24"/>
          <w:szCs w:val="24"/>
        </w:rPr>
        <w:t xml:space="preserve">OŚWIADCZENIE </w:t>
      </w:r>
    </w:p>
    <w:p w14:paraId="3D6C918D" w14:textId="77777777" w:rsidR="00990235" w:rsidRDefault="00990235" w:rsidP="00990235">
      <w:pPr>
        <w:spacing w:after="60"/>
        <w:jc w:val="center"/>
        <w:rPr>
          <w:rFonts w:ascii="Arial" w:hAnsi="Arial" w:cs="Arial"/>
          <w:b/>
          <w:sz w:val="24"/>
          <w:szCs w:val="24"/>
        </w:rPr>
      </w:pPr>
    </w:p>
    <w:p w14:paraId="5FB9D1A9" w14:textId="77777777" w:rsidR="00990235" w:rsidRDefault="00990235" w:rsidP="00990235">
      <w:pPr>
        <w:spacing w:after="60"/>
        <w:jc w:val="center"/>
      </w:pPr>
      <w:r w:rsidRPr="002F3F31">
        <w:rPr>
          <w:rFonts w:ascii="Arial" w:hAnsi="Arial" w:cs="Arial"/>
          <w:b/>
          <w:sz w:val="24"/>
          <w:szCs w:val="24"/>
        </w:rPr>
        <w:t>o spełnianiu warunków udziału w postępowaniu oraz o braku podstaw do wykluczenia z postępowania</w:t>
      </w:r>
      <w:r w:rsidRPr="002F3F31">
        <w:t xml:space="preserve"> </w:t>
      </w:r>
    </w:p>
    <w:p w14:paraId="09189A34" w14:textId="71F0AFC9" w:rsidR="00990235" w:rsidRPr="002F3F31" w:rsidRDefault="00990235" w:rsidP="00990235">
      <w:pPr>
        <w:spacing w:after="60"/>
        <w:jc w:val="center"/>
        <w:rPr>
          <w:rFonts w:ascii="Arial" w:hAnsi="Arial" w:cs="Arial"/>
          <w:b/>
          <w:sz w:val="24"/>
          <w:szCs w:val="24"/>
        </w:rPr>
      </w:pPr>
    </w:p>
    <w:p w14:paraId="1EFF9940" w14:textId="119BC955" w:rsidR="00163635" w:rsidRDefault="00990235" w:rsidP="00163635">
      <w:pPr>
        <w:tabs>
          <w:tab w:val="left" w:pos="3969"/>
        </w:tabs>
        <w:spacing w:after="60"/>
        <w:jc w:val="center"/>
        <w:rPr>
          <w:rFonts w:ascii="Arial" w:hAnsi="Arial" w:cs="Arial"/>
          <w:sz w:val="24"/>
          <w:szCs w:val="24"/>
        </w:rPr>
      </w:pPr>
      <w:r w:rsidRPr="002F3F31">
        <w:rPr>
          <w:rFonts w:ascii="Arial" w:hAnsi="Arial" w:cs="Arial"/>
          <w:sz w:val="24"/>
          <w:szCs w:val="24"/>
        </w:rPr>
        <w:t xml:space="preserve">Przystępując do udziału w postępowaniu w trybie podstawowym bez przeprowadzenia negocjacji </w:t>
      </w:r>
      <w:r>
        <w:rPr>
          <w:rFonts w:ascii="Arial" w:hAnsi="Arial" w:cs="Arial"/>
          <w:sz w:val="24"/>
          <w:szCs w:val="24"/>
        </w:rPr>
        <w:t>na</w:t>
      </w:r>
      <w:r w:rsidRPr="002F3F31">
        <w:rPr>
          <w:rFonts w:ascii="Arial" w:hAnsi="Arial" w:cs="Arial"/>
          <w:sz w:val="24"/>
          <w:szCs w:val="24"/>
        </w:rPr>
        <w:t xml:space="preserve"> </w:t>
      </w:r>
    </w:p>
    <w:p w14:paraId="647B2EC4" w14:textId="4EA6F169" w:rsidR="00ED5415" w:rsidRPr="00ED5415" w:rsidRDefault="00990235" w:rsidP="00ED5415">
      <w:pPr>
        <w:tabs>
          <w:tab w:val="left" w:pos="3969"/>
        </w:tabs>
        <w:spacing w:after="60"/>
        <w:jc w:val="center"/>
        <w:rPr>
          <w:rFonts w:ascii="Arial" w:hAnsi="Arial" w:cs="Arial"/>
          <w:sz w:val="24"/>
          <w:szCs w:val="24"/>
        </w:rPr>
      </w:pPr>
      <w:r w:rsidRPr="00990235">
        <w:rPr>
          <w:rFonts w:ascii="Arial" w:hAnsi="Arial" w:cs="Arial"/>
          <w:sz w:val="24"/>
          <w:szCs w:val="24"/>
        </w:rPr>
        <w:t>ś</w:t>
      </w:r>
      <w:r w:rsidRPr="00990235">
        <w:rPr>
          <w:rFonts w:ascii="Arial" w:eastAsia="Verdana" w:hAnsi="Arial" w:cs="Arial"/>
          <w:bCs/>
          <w:sz w:val="24"/>
          <w:szCs w:val="24"/>
        </w:rPr>
        <w:t xml:space="preserve">wiadczenie usług w zakresie </w:t>
      </w:r>
      <w:r w:rsidR="00ED5415" w:rsidRPr="00ED5415">
        <w:rPr>
          <w:rFonts w:ascii="Arial" w:hAnsi="Arial" w:cs="Arial"/>
          <w:sz w:val="24"/>
          <w:szCs w:val="24"/>
        </w:rPr>
        <w:t xml:space="preserve">ochrony, dozoru budynków i mienia </w:t>
      </w:r>
    </w:p>
    <w:p w14:paraId="311DCF7A" w14:textId="77777777" w:rsidR="00163635" w:rsidRDefault="00ED5415" w:rsidP="00ED5415">
      <w:pPr>
        <w:tabs>
          <w:tab w:val="left" w:pos="3969"/>
        </w:tabs>
        <w:spacing w:after="60"/>
        <w:jc w:val="center"/>
        <w:rPr>
          <w:rFonts w:ascii="Arial" w:hAnsi="Arial" w:cs="Arial"/>
          <w:sz w:val="24"/>
          <w:szCs w:val="24"/>
        </w:rPr>
      </w:pPr>
      <w:r w:rsidRPr="00ED5415">
        <w:rPr>
          <w:rFonts w:ascii="Arial" w:hAnsi="Arial" w:cs="Arial"/>
          <w:sz w:val="24"/>
          <w:szCs w:val="24"/>
        </w:rPr>
        <w:t xml:space="preserve">oraz obsługi portierskiej na rzecz Narodowego Starego Teatru </w:t>
      </w:r>
    </w:p>
    <w:p w14:paraId="65B368BA" w14:textId="33C3C916" w:rsidR="00ED5415" w:rsidRPr="00ED5415" w:rsidRDefault="00163635" w:rsidP="00ED5415">
      <w:pPr>
        <w:tabs>
          <w:tab w:val="left" w:pos="3969"/>
        </w:tabs>
        <w:spacing w:after="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="00ED5415" w:rsidRPr="00ED5415">
        <w:rPr>
          <w:rFonts w:ascii="Arial" w:hAnsi="Arial" w:cs="Arial"/>
          <w:sz w:val="24"/>
          <w:szCs w:val="24"/>
        </w:rPr>
        <w:t>m. H</w:t>
      </w:r>
      <w:r>
        <w:rPr>
          <w:rFonts w:ascii="Arial" w:hAnsi="Arial" w:cs="Arial"/>
          <w:sz w:val="24"/>
          <w:szCs w:val="24"/>
        </w:rPr>
        <w:t>.</w:t>
      </w:r>
      <w:r w:rsidR="00ED5415" w:rsidRPr="00ED5415">
        <w:rPr>
          <w:rFonts w:ascii="Arial" w:hAnsi="Arial" w:cs="Arial"/>
          <w:sz w:val="24"/>
          <w:szCs w:val="24"/>
        </w:rPr>
        <w:t xml:space="preserve"> Modrzejewskiej w Krakowie</w:t>
      </w:r>
    </w:p>
    <w:p w14:paraId="29FF0E67" w14:textId="70EB598A" w:rsidR="00990235" w:rsidRDefault="00990235" w:rsidP="00ED5415">
      <w:pPr>
        <w:tabs>
          <w:tab w:val="left" w:pos="3969"/>
        </w:tabs>
        <w:spacing w:after="60"/>
        <w:jc w:val="center"/>
        <w:rPr>
          <w:rFonts w:ascii="Arial" w:eastAsia="Verdana" w:hAnsi="Arial" w:cs="Arial"/>
          <w:b/>
          <w:sz w:val="24"/>
          <w:szCs w:val="24"/>
        </w:rPr>
      </w:pPr>
      <w:r w:rsidRPr="00990235">
        <w:rPr>
          <w:rFonts w:ascii="Arial" w:eastAsia="Verdana" w:hAnsi="Arial" w:cs="Arial"/>
          <w:bCs/>
          <w:sz w:val="24"/>
          <w:szCs w:val="24"/>
        </w:rPr>
        <w:t>znak</w:t>
      </w:r>
      <w:r w:rsidRPr="00990235">
        <w:rPr>
          <w:rFonts w:ascii="Arial" w:eastAsia="Verdana" w:hAnsi="Arial" w:cs="Arial"/>
          <w:sz w:val="24"/>
          <w:szCs w:val="24"/>
        </w:rPr>
        <w:t xml:space="preserve"> ZP.282-</w:t>
      </w:r>
      <w:r w:rsidR="0044589F">
        <w:rPr>
          <w:rFonts w:ascii="Arial" w:eastAsia="Verdana" w:hAnsi="Arial" w:cs="Arial"/>
          <w:sz w:val="24"/>
          <w:szCs w:val="24"/>
        </w:rPr>
        <w:t>05/2026</w:t>
      </w:r>
    </w:p>
    <w:p w14:paraId="38D8507F" w14:textId="77777777" w:rsidR="00990235" w:rsidRDefault="00990235" w:rsidP="00990235">
      <w:pPr>
        <w:spacing w:after="60"/>
        <w:jc w:val="center"/>
        <w:rPr>
          <w:rFonts w:ascii="Arial" w:eastAsia="Verdana" w:hAnsi="Arial" w:cs="Arial"/>
          <w:b/>
          <w:sz w:val="24"/>
          <w:szCs w:val="24"/>
        </w:rPr>
      </w:pPr>
    </w:p>
    <w:p w14:paraId="5D94F220" w14:textId="77777777" w:rsidR="00990235" w:rsidRPr="00BE32EB" w:rsidRDefault="00990235" w:rsidP="00990235">
      <w:pPr>
        <w:pStyle w:val="Akapitzlist"/>
        <w:numPr>
          <w:ilvl w:val="0"/>
          <w:numId w:val="25"/>
        </w:numPr>
        <w:spacing w:after="60"/>
        <w:jc w:val="both"/>
        <w:rPr>
          <w:rFonts w:ascii="Arial" w:eastAsia="Verdana" w:hAnsi="Arial" w:cs="Arial"/>
          <w:b/>
          <w:sz w:val="24"/>
          <w:szCs w:val="24"/>
          <w:u w:val="single"/>
        </w:rPr>
      </w:pPr>
      <w:r w:rsidRPr="00BE32EB">
        <w:rPr>
          <w:rFonts w:ascii="Arial" w:eastAsia="Verdana" w:hAnsi="Arial" w:cs="Arial"/>
          <w:b/>
          <w:sz w:val="24"/>
          <w:szCs w:val="24"/>
          <w:u w:val="single"/>
        </w:rPr>
        <w:t>OŚWIADCZENIE DOTYCZĄCE NIEPODLEGANIU WYKLUCZENIA</w:t>
      </w:r>
    </w:p>
    <w:p w14:paraId="3619953C" w14:textId="20877DF9" w:rsidR="00990235" w:rsidRDefault="00990235" w:rsidP="00990235">
      <w:pPr>
        <w:pStyle w:val="Akapitzlist"/>
        <w:spacing w:after="60"/>
        <w:ind w:left="1080"/>
        <w:jc w:val="both"/>
        <w:rPr>
          <w:rFonts w:ascii="Arial" w:eastAsia="Verdana" w:hAnsi="Arial" w:cs="Arial"/>
          <w:b/>
          <w:sz w:val="24"/>
          <w:szCs w:val="24"/>
        </w:rPr>
      </w:pPr>
    </w:p>
    <w:p w14:paraId="03B975AE" w14:textId="77777777" w:rsidR="00163635" w:rsidRPr="00163635" w:rsidRDefault="00163635" w:rsidP="00163635">
      <w:pPr>
        <w:pStyle w:val="Teksttreci20"/>
        <w:shd w:val="clear" w:color="auto" w:fill="auto"/>
        <w:spacing w:before="0" w:after="0" w:line="240" w:lineRule="auto"/>
        <w:ind w:firstLine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163635">
        <w:rPr>
          <w:rFonts w:ascii="Arial" w:hAnsi="Arial" w:cs="Arial"/>
          <w:b/>
          <w:color w:val="000000" w:themeColor="text1"/>
          <w:sz w:val="24"/>
          <w:szCs w:val="24"/>
        </w:rPr>
        <w:t>Ja/ My, niżej podpisany/ni*:</w:t>
      </w:r>
    </w:p>
    <w:p w14:paraId="7CE45612" w14:textId="77777777" w:rsidR="00163635" w:rsidRPr="00163635" w:rsidRDefault="00163635" w:rsidP="00163635">
      <w:pPr>
        <w:pStyle w:val="Teksttreci20"/>
        <w:shd w:val="clear" w:color="auto" w:fill="auto"/>
        <w:spacing w:before="0" w:after="0" w:line="240" w:lineRule="auto"/>
        <w:ind w:firstLine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EC6E3C7" w14:textId="2DDC69CE" w:rsidR="00163635" w:rsidRPr="00163635" w:rsidRDefault="00163635" w:rsidP="00163635">
      <w:pPr>
        <w:pStyle w:val="Teksttreci20"/>
        <w:shd w:val="clear" w:color="auto" w:fill="auto"/>
        <w:spacing w:before="0" w:after="0" w:line="240" w:lineRule="auto"/>
        <w:ind w:firstLine="0"/>
        <w:rPr>
          <w:rFonts w:ascii="Arial" w:hAnsi="Arial" w:cs="Arial"/>
          <w:color w:val="000000" w:themeColor="text1"/>
          <w:sz w:val="24"/>
          <w:szCs w:val="24"/>
        </w:rPr>
      </w:pPr>
      <w:r w:rsidRPr="00163635">
        <w:rPr>
          <w:rFonts w:ascii="Arial" w:hAnsi="Arial" w:cs="Arial"/>
          <w:color w:val="000000" w:themeColor="text1"/>
          <w:sz w:val="24"/>
          <w:szCs w:val="24"/>
        </w:rPr>
        <w:t xml:space="preserve">imię i </w:t>
      </w:r>
      <w:proofErr w:type="gramStart"/>
      <w:r w:rsidRPr="00163635">
        <w:rPr>
          <w:rFonts w:ascii="Arial" w:hAnsi="Arial" w:cs="Arial"/>
          <w:color w:val="000000" w:themeColor="text1"/>
          <w:sz w:val="24"/>
          <w:szCs w:val="24"/>
        </w:rPr>
        <w:t>nazwisko:_</w:t>
      </w:r>
      <w:proofErr w:type="gramEnd"/>
      <w:r w:rsidRPr="00163635">
        <w:rPr>
          <w:rFonts w:ascii="Arial" w:hAnsi="Arial" w:cs="Arial"/>
          <w:color w:val="000000" w:themeColor="text1"/>
          <w:sz w:val="24"/>
          <w:szCs w:val="24"/>
        </w:rPr>
        <w:t>______________________-funkcja: ________</w:t>
      </w:r>
      <w:r>
        <w:rPr>
          <w:rFonts w:ascii="Arial" w:hAnsi="Arial" w:cs="Arial"/>
          <w:color w:val="000000" w:themeColor="text1"/>
          <w:sz w:val="24"/>
          <w:szCs w:val="24"/>
        </w:rPr>
        <w:t>_____</w:t>
      </w:r>
      <w:r w:rsidRPr="00163635">
        <w:rPr>
          <w:rFonts w:ascii="Arial" w:hAnsi="Arial" w:cs="Arial"/>
          <w:color w:val="000000" w:themeColor="text1"/>
          <w:sz w:val="24"/>
          <w:szCs w:val="24"/>
        </w:rPr>
        <w:t>__________</w:t>
      </w:r>
    </w:p>
    <w:p w14:paraId="084B3A47" w14:textId="77777777" w:rsidR="00163635" w:rsidRPr="00163635" w:rsidRDefault="00163635" w:rsidP="00163635">
      <w:pPr>
        <w:pStyle w:val="Teksttreci20"/>
        <w:shd w:val="clear" w:color="auto" w:fill="auto"/>
        <w:spacing w:before="0" w:after="0" w:line="240" w:lineRule="auto"/>
        <w:ind w:firstLine="0"/>
        <w:rPr>
          <w:rFonts w:ascii="Arial" w:hAnsi="Arial" w:cs="Arial"/>
          <w:color w:val="000000" w:themeColor="text1"/>
          <w:sz w:val="24"/>
          <w:szCs w:val="24"/>
        </w:rPr>
      </w:pPr>
      <w:r w:rsidRPr="00163635">
        <w:rPr>
          <w:rFonts w:ascii="Arial" w:hAnsi="Arial" w:cs="Arial"/>
          <w:color w:val="000000" w:themeColor="text1"/>
          <w:sz w:val="24"/>
          <w:szCs w:val="24"/>
        </w:rPr>
        <w:t xml:space="preserve">imię i </w:t>
      </w:r>
      <w:proofErr w:type="gramStart"/>
      <w:r w:rsidRPr="00163635">
        <w:rPr>
          <w:rFonts w:ascii="Arial" w:hAnsi="Arial" w:cs="Arial"/>
          <w:color w:val="000000" w:themeColor="text1"/>
          <w:sz w:val="24"/>
          <w:szCs w:val="24"/>
        </w:rPr>
        <w:t>nazwisko:_</w:t>
      </w:r>
      <w:proofErr w:type="gramEnd"/>
      <w:r w:rsidRPr="00163635">
        <w:rPr>
          <w:rFonts w:ascii="Arial" w:hAnsi="Arial" w:cs="Arial"/>
          <w:color w:val="000000" w:themeColor="text1"/>
          <w:sz w:val="24"/>
          <w:szCs w:val="24"/>
        </w:rPr>
        <w:t>______________________-funkcja: ________</w:t>
      </w:r>
      <w:r>
        <w:rPr>
          <w:rFonts w:ascii="Arial" w:hAnsi="Arial" w:cs="Arial"/>
          <w:color w:val="000000" w:themeColor="text1"/>
          <w:sz w:val="24"/>
          <w:szCs w:val="24"/>
        </w:rPr>
        <w:t>_____</w:t>
      </w:r>
      <w:r w:rsidRPr="00163635">
        <w:rPr>
          <w:rFonts w:ascii="Arial" w:hAnsi="Arial" w:cs="Arial"/>
          <w:color w:val="000000" w:themeColor="text1"/>
          <w:sz w:val="24"/>
          <w:szCs w:val="24"/>
        </w:rPr>
        <w:t>__________</w:t>
      </w:r>
    </w:p>
    <w:p w14:paraId="490758A2" w14:textId="77777777" w:rsidR="00163635" w:rsidRPr="00163635" w:rsidRDefault="00163635" w:rsidP="00163635">
      <w:pPr>
        <w:pStyle w:val="Teksttreci20"/>
        <w:shd w:val="clear" w:color="auto" w:fill="auto"/>
        <w:spacing w:before="0" w:after="0" w:line="240" w:lineRule="auto"/>
        <w:ind w:firstLine="0"/>
        <w:rPr>
          <w:rFonts w:ascii="Arial" w:hAnsi="Arial" w:cs="Arial"/>
          <w:color w:val="000000" w:themeColor="text1"/>
          <w:sz w:val="24"/>
          <w:szCs w:val="24"/>
        </w:rPr>
      </w:pPr>
      <w:r w:rsidRPr="00163635">
        <w:rPr>
          <w:rFonts w:ascii="Arial" w:hAnsi="Arial" w:cs="Arial"/>
          <w:color w:val="000000" w:themeColor="text1"/>
          <w:sz w:val="24"/>
          <w:szCs w:val="24"/>
        </w:rPr>
        <w:t xml:space="preserve">imię i </w:t>
      </w:r>
      <w:proofErr w:type="gramStart"/>
      <w:r w:rsidRPr="00163635">
        <w:rPr>
          <w:rFonts w:ascii="Arial" w:hAnsi="Arial" w:cs="Arial"/>
          <w:color w:val="000000" w:themeColor="text1"/>
          <w:sz w:val="24"/>
          <w:szCs w:val="24"/>
        </w:rPr>
        <w:t>nazwisko:_</w:t>
      </w:r>
      <w:proofErr w:type="gramEnd"/>
      <w:r w:rsidRPr="00163635">
        <w:rPr>
          <w:rFonts w:ascii="Arial" w:hAnsi="Arial" w:cs="Arial"/>
          <w:color w:val="000000" w:themeColor="text1"/>
          <w:sz w:val="24"/>
          <w:szCs w:val="24"/>
        </w:rPr>
        <w:t>______________________-funkcja: ________</w:t>
      </w:r>
      <w:r>
        <w:rPr>
          <w:rFonts w:ascii="Arial" w:hAnsi="Arial" w:cs="Arial"/>
          <w:color w:val="000000" w:themeColor="text1"/>
          <w:sz w:val="24"/>
          <w:szCs w:val="24"/>
        </w:rPr>
        <w:t>_____</w:t>
      </w:r>
      <w:r w:rsidRPr="00163635">
        <w:rPr>
          <w:rFonts w:ascii="Arial" w:hAnsi="Arial" w:cs="Arial"/>
          <w:color w:val="000000" w:themeColor="text1"/>
          <w:sz w:val="24"/>
          <w:szCs w:val="24"/>
        </w:rPr>
        <w:t>__________</w:t>
      </w:r>
    </w:p>
    <w:p w14:paraId="12B90004" w14:textId="77777777" w:rsidR="00163635" w:rsidRPr="00163635" w:rsidRDefault="00163635" w:rsidP="00163635">
      <w:pPr>
        <w:pStyle w:val="Teksttreci20"/>
        <w:shd w:val="clear" w:color="auto" w:fill="auto"/>
        <w:spacing w:before="0" w:after="0" w:line="240" w:lineRule="auto"/>
        <w:ind w:firstLine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E426175" w14:textId="77777777" w:rsidR="00163635" w:rsidRPr="00163635" w:rsidRDefault="00163635" w:rsidP="00163635">
      <w:pPr>
        <w:pStyle w:val="Teksttreci20"/>
        <w:shd w:val="clear" w:color="auto" w:fill="auto"/>
        <w:spacing w:before="0" w:after="0" w:line="240" w:lineRule="auto"/>
        <w:ind w:firstLine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163635">
        <w:rPr>
          <w:rFonts w:ascii="Arial" w:hAnsi="Arial" w:cs="Arial"/>
          <w:b/>
          <w:color w:val="000000" w:themeColor="text1"/>
          <w:sz w:val="24"/>
          <w:szCs w:val="24"/>
        </w:rPr>
        <w:t>działając w imieniu i na rzecz*:</w:t>
      </w:r>
    </w:p>
    <w:p w14:paraId="33A1B4B3" w14:textId="77777777" w:rsidR="00163635" w:rsidRPr="00163635" w:rsidRDefault="00163635" w:rsidP="00163635">
      <w:pPr>
        <w:pStyle w:val="Teksttreci20"/>
        <w:shd w:val="clear" w:color="auto" w:fill="auto"/>
        <w:spacing w:before="0" w:after="0" w:line="240" w:lineRule="auto"/>
        <w:ind w:firstLine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D9DFFC8" w14:textId="77777777" w:rsidR="00163635" w:rsidRPr="00163635" w:rsidRDefault="00163635" w:rsidP="00163635">
      <w:pPr>
        <w:pStyle w:val="Teksttreci20"/>
        <w:shd w:val="clear" w:color="auto" w:fill="auto"/>
        <w:spacing w:before="0" w:after="0" w:line="240" w:lineRule="auto"/>
        <w:ind w:firstLine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116A83CF" w14:textId="39E02A73" w:rsidR="00163635" w:rsidRPr="00163635" w:rsidRDefault="00163635" w:rsidP="00163635">
      <w:pPr>
        <w:pStyle w:val="Teksttreci20"/>
        <w:shd w:val="clear" w:color="auto" w:fill="auto"/>
        <w:spacing w:before="0" w:after="0" w:line="240" w:lineRule="auto"/>
        <w:ind w:firstLine="0"/>
        <w:rPr>
          <w:rFonts w:ascii="Arial" w:hAnsi="Arial" w:cs="Arial"/>
          <w:color w:val="000000" w:themeColor="text1"/>
          <w:sz w:val="24"/>
          <w:szCs w:val="24"/>
        </w:rPr>
      </w:pPr>
      <w:r w:rsidRPr="0016363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</w:t>
      </w:r>
    </w:p>
    <w:p w14:paraId="3E4F621C" w14:textId="77777777" w:rsidR="00163635" w:rsidRPr="00163635" w:rsidRDefault="00163635" w:rsidP="00163635">
      <w:pPr>
        <w:pStyle w:val="Teksttreci20"/>
        <w:shd w:val="clear" w:color="auto" w:fill="auto"/>
        <w:spacing w:before="0" w:after="0" w:line="240" w:lineRule="auto"/>
        <w:ind w:firstLine="0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</w:p>
    <w:p w14:paraId="067391B6" w14:textId="77777777" w:rsidR="00163635" w:rsidRPr="00D72DFD" w:rsidRDefault="00163635" w:rsidP="00163635">
      <w:pPr>
        <w:pStyle w:val="Teksttreci20"/>
        <w:spacing w:before="0" w:after="0" w:line="240" w:lineRule="auto"/>
        <w:ind w:left="1416" w:firstLine="708"/>
        <w:rPr>
          <w:rFonts w:ascii="Arial" w:hAnsi="Arial" w:cs="Arial"/>
          <w:i/>
          <w:color w:val="000000" w:themeColor="text1"/>
          <w:sz w:val="21"/>
          <w:szCs w:val="21"/>
          <w:vertAlign w:val="superscript"/>
        </w:rPr>
      </w:pPr>
      <w:r>
        <w:rPr>
          <w:rFonts w:ascii="Arial" w:hAnsi="Arial" w:cs="Arial"/>
          <w:i/>
          <w:color w:val="000000" w:themeColor="text1"/>
          <w:sz w:val="21"/>
          <w:szCs w:val="21"/>
          <w:vertAlign w:val="superscript"/>
        </w:rPr>
        <w:t xml:space="preserve">                     </w:t>
      </w:r>
      <w:r w:rsidRPr="00D72DFD">
        <w:rPr>
          <w:rFonts w:ascii="Arial" w:hAnsi="Arial" w:cs="Arial"/>
          <w:i/>
          <w:color w:val="000000" w:themeColor="text1"/>
          <w:sz w:val="21"/>
          <w:szCs w:val="21"/>
          <w:vertAlign w:val="superscript"/>
        </w:rPr>
        <w:t>(nazwa (firma) dokładny adres Wykonawcy/Wykonawców)</w:t>
      </w:r>
    </w:p>
    <w:p w14:paraId="1AA995D0" w14:textId="77777777" w:rsidR="00163635" w:rsidRPr="00D72DFD" w:rsidRDefault="00163635" w:rsidP="00163635">
      <w:pPr>
        <w:pStyle w:val="Teksttreci20"/>
        <w:shd w:val="clear" w:color="auto" w:fill="auto"/>
        <w:spacing w:before="0" w:after="0" w:line="240" w:lineRule="auto"/>
        <w:ind w:firstLine="0"/>
        <w:jc w:val="center"/>
        <w:rPr>
          <w:rFonts w:ascii="Arial" w:hAnsi="Arial" w:cs="Arial"/>
          <w:i/>
          <w:color w:val="000000" w:themeColor="text1"/>
          <w:sz w:val="21"/>
          <w:szCs w:val="21"/>
          <w:vertAlign w:val="superscript"/>
        </w:rPr>
      </w:pPr>
      <w:r w:rsidRPr="00D72DFD">
        <w:rPr>
          <w:rFonts w:ascii="Arial" w:hAnsi="Arial" w:cs="Arial"/>
          <w:i/>
          <w:color w:val="000000" w:themeColor="text1"/>
          <w:sz w:val="21"/>
          <w:szCs w:val="21"/>
          <w:vertAlign w:val="superscript"/>
        </w:rPr>
        <w:t>(w przypadku składania oferty przez podmioty występujące wspólnie podać nazwy(firmy) i dokładne adresy wszystkich wspólników spółki cywilnej lub członków konsorcjum)</w:t>
      </w:r>
    </w:p>
    <w:p w14:paraId="7B47054E" w14:textId="77777777" w:rsidR="000F3E09" w:rsidRDefault="000F3E09" w:rsidP="00163635">
      <w:pPr>
        <w:pStyle w:val="Teksttreci50"/>
        <w:shd w:val="clear" w:color="auto" w:fill="auto"/>
        <w:spacing w:before="0" w:line="240" w:lineRule="auto"/>
        <w:ind w:right="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6E503DB" w14:textId="0C06C883" w:rsidR="00163635" w:rsidRPr="00163635" w:rsidRDefault="00163635" w:rsidP="00163635">
      <w:pPr>
        <w:pStyle w:val="Teksttreci50"/>
        <w:shd w:val="clear" w:color="auto" w:fill="auto"/>
        <w:spacing w:before="0" w:line="240" w:lineRule="auto"/>
        <w:ind w:right="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3635">
        <w:rPr>
          <w:rFonts w:ascii="Arial" w:hAnsi="Arial" w:cs="Arial"/>
          <w:color w:val="000000" w:themeColor="text1"/>
          <w:sz w:val="24"/>
          <w:szCs w:val="24"/>
        </w:rPr>
        <w:t>przystępując do udziału w postępowaniu o udzielenie zamówienia publicznego podanego powyżej</w:t>
      </w:r>
      <w:r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45CAA5B2" w14:textId="77777777" w:rsidR="00163635" w:rsidRPr="000F3E09" w:rsidRDefault="00163635" w:rsidP="00990235">
      <w:pPr>
        <w:pStyle w:val="Akapitzlist"/>
        <w:spacing w:after="60"/>
        <w:ind w:left="1080"/>
        <w:jc w:val="both"/>
        <w:rPr>
          <w:rFonts w:ascii="Arial" w:eastAsia="Verdana" w:hAnsi="Arial" w:cs="Arial"/>
          <w:b/>
          <w:sz w:val="24"/>
          <w:szCs w:val="24"/>
        </w:rPr>
      </w:pPr>
    </w:p>
    <w:p w14:paraId="59A5DE96" w14:textId="77777777" w:rsidR="000F3E09" w:rsidRPr="000F3E09" w:rsidRDefault="000F3E09" w:rsidP="000F3E09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F3E09">
        <w:rPr>
          <w:rFonts w:ascii="Arial" w:hAnsi="Arial" w:cs="Arial"/>
          <w:b/>
          <w:color w:val="000000" w:themeColor="text1"/>
          <w:sz w:val="24"/>
          <w:szCs w:val="24"/>
        </w:rPr>
        <w:t>OŚWIADCZAM(Y), ŻE WYKONAWCA</w:t>
      </w:r>
      <w:r w:rsidRPr="000F3E09">
        <w:rPr>
          <w:rFonts w:ascii="Arial" w:hAnsi="Arial" w:cs="Arial"/>
          <w:bCs/>
          <w:color w:val="000000" w:themeColor="text1"/>
          <w:sz w:val="24"/>
          <w:szCs w:val="24"/>
        </w:rPr>
        <w:t xml:space="preserve">, jako </w:t>
      </w:r>
      <w:r w:rsidRPr="000F3E09">
        <w:rPr>
          <w:rFonts w:ascii="Arial" w:hAnsi="Arial" w:cs="Arial"/>
          <w:noProof/>
          <w:sz w:val="24"/>
          <w:szCs w:val="24"/>
        </w:rPr>
        <w:t>podmiot składający Oświadczenie</w:t>
      </w:r>
      <w:r w:rsidRPr="000F3E09">
        <w:rPr>
          <w:rFonts w:ascii="Arial" w:hAnsi="Arial" w:cs="Arial"/>
          <w:b/>
          <w:color w:val="000000" w:themeColor="text1"/>
          <w:sz w:val="24"/>
          <w:szCs w:val="24"/>
        </w:rPr>
        <w:t>:</w:t>
      </w:r>
      <w:r w:rsidRPr="000F3E0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4B590352" w14:textId="0FD6EF1C" w:rsidR="000F3E09" w:rsidRPr="000F3E09" w:rsidRDefault="00000000" w:rsidP="000F3E09">
      <w:pPr>
        <w:widowControl w:val="0"/>
        <w:numPr>
          <w:ilvl w:val="0"/>
          <w:numId w:val="45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746616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3E09" w:rsidRPr="000F3E09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0F3E09" w:rsidRPr="000F3E09">
        <w:rPr>
          <w:rFonts w:ascii="Arial" w:hAnsi="Arial" w:cs="Arial"/>
          <w:noProof/>
          <w:sz w:val="24"/>
          <w:szCs w:val="24"/>
        </w:rPr>
        <w:tab/>
        <w:t>spełnia warunki udziału w postępowaniu, określone przez Zamawiającego w SWZ i</w:t>
      </w:r>
      <w:r w:rsidR="000F3E09" w:rsidRPr="000F3E09">
        <w:rPr>
          <w:rFonts w:ascii="Arial" w:hAnsi="Arial" w:cs="Arial"/>
          <w:sz w:val="24"/>
          <w:szCs w:val="24"/>
        </w:rPr>
        <w:t> w ogłoszeniu</w:t>
      </w:r>
      <w:r w:rsidR="000F3E09">
        <w:rPr>
          <w:rFonts w:ascii="Arial" w:hAnsi="Arial" w:cs="Arial"/>
          <w:sz w:val="24"/>
          <w:szCs w:val="24"/>
        </w:rPr>
        <w:t>;</w:t>
      </w:r>
    </w:p>
    <w:p w14:paraId="30E15108" w14:textId="575295AF" w:rsidR="000F3E09" w:rsidRPr="000F3E09" w:rsidRDefault="00000000" w:rsidP="000F3E09">
      <w:pPr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896581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3E09" w:rsidRPr="000F3E09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0F3E09" w:rsidRPr="000F3E09">
        <w:rPr>
          <w:rFonts w:ascii="Arial" w:hAnsi="Arial" w:cs="Arial"/>
          <w:sz w:val="24"/>
          <w:szCs w:val="24"/>
        </w:rPr>
        <w:tab/>
      </w:r>
      <w:r w:rsidR="000F3E09" w:rsidRPr="000F3E09">
        <w:rPr>
          <w:rFonts w:ascii="Arial" w:hAnsi="Arial" w:cs="Arial"/>
          <w:color w:val="000000" w:themeColor="text1"/>
          <w:sz w:val="24"/>
          <w:szCs w:val="24"/>
        </w:rPr>
        <w:t xml:space="preserve">nie podlega wykluczeniu z postępowania na podstawie art. 108 ust. 1 Ustawy </w:t>
      </w:r>
      <w:r w:rsidR="000F3E09">
        <w:rPr>
          <w:rFonts w:ascii="Arial" w:hAnsi="Arial" w:cs="Arial"/>
          <w:color w:val="000000" w:themeColor="text1"/>
          <w:sz w:val="24"/>
          <w:szCs w:val="24"/>
        </w:rPr>
        <w:t>PZP;</w:t>
      </w:r>
    </w:p>
    <w:p w14:paraId="4EEE7D7E" w14:textId="77777777" w:rsidR="000F3E09" w:rsidRPr="000F3E09" w:rsidRDefault="000F3E09" w:rsidP="000F3E09">
      <w:pPr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E511F98" w14:textId="77777777" w:rsidR="000F3E09" w:rsidRPr="000F3E09" w:rsidRDefault="000F3E09" w:rsidP="000F3E09">
      <w:pPr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E09">
        <w:rPr>
          <w:rFonts w:ascii="Arial" w:hAnsi="Arial" w:cs="Arial"/>
          <w:color w:val="000000" w:themeColor="text1"/>
          <w:sz w:val="24"/>
          <w:szCs w:val="24"/>
        </w:rPr>
        <w:t>lub</w:t>
      </w:r>
    </w:p>
    <w:p w14:paraId="7935D55E" w14:textId="56DC1909" w:rsidR="000F3E09" w:rsidRPr="000F3E09" w:rsidRDefault="00000000" w:rsidP="000F3E09">
      <w:pPr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2130592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3E09" w:rsidRPr="000F3E09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0F3E09" w:rsidRPr="000F3E09">
        <w:rPr>
          <w:rFonts w:ascii="Arial" w:hAnsi="Arial" w:cs="Arial"/>
          <w:sz w:val="24"/>
          <w:szCs w:val="24"/>
        </w:rPr>
        <w:tab/>
      </w:r>
      <w:r w:rsidR="000F3E09" w:rsidRPr="000F3E09" w:rsidDel="00CE5524">
        <w:rPr>
          <w:rFonts w:ascii="Arial" w:hAnsi="Arial" w:cs="Arial"/>
          <w:sz w:val="24"/>
          <w:szCs w:val="24"/>
        </w:rPr>
        <w:t xml:space="preserve"> </w:t>
      </w:r>
      <w:r w:rsidR="000F3E09" w:rsidRPr="000F3E09">
        <w:rPr>
          <w:rFonts w:ascii="Arial" w:hAnsi="Arial" w:cs="Arial"/>
          <w:color w:val="000000" w:themeColor="text1"/>
          <w:sz w:val="24"/>
          <w:szCs w:val="24"/>
        </w:rPr>
        <w:t>zachodzą w stosunku do podmiotu, który reprezentuję/jemy podstawy wykluczenia z postępowania na podstawie art. ___________ Ustawy PZP (</w:t>
      </w:r>
      <w:r w:rsidR="000F3E09" w:rsidRPr="000F3E09">
        <w:rPr>
          <w:rFonts w:ascii="Arial" w:hAnsi="Arial" w:cs="Arial"/>
          <w:b/>
          <w:bCs/>
          <w:color w:val="000000" w:themeColor="text1"/>
          <w:sz w:val="24"/>
          <w:szCs w:val="24"/>
        </w:rPr>
        <w:t>jeżeli dotyczy</w:t>
      </w:r>
      <w:r w:rsidR="000F3E09" w:rsidRPr="000F3E09">
        <w:rPr>
          <w:rFonts w:ascii="Arial" w:hAnsi="Arial" w:cs="Arial"/>
          <w:color w:val="000000" w:themeColor="text1"/>
          <w:sz w:val="24"/>
          <w:szCs w:val="24"/>
        </w:rPr>
        <w:t xml:space="preserve"> - podać mającą zastosowanie podstawę wykluczenia spośród wymienionych w art. 108 ust. 1 pkt 1, 2, 5 Ustawy PZP).</w:t>
      </w:r>
      <w:r w:rsidR="000F3E09" w:rsidRPr="000F3E09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r w:rsidR="000F3E09" w:rsidRPr="000F3E09">
        <w:rPr>
          <w:rFonts w:ascii="Arial" w:hAnsi="Arial" w:cs="Arial"/>
          <w:color w:val="000000" w:themeColor="text1"/>
          <w:sz w:val="24"/>
          <w:szCs w:val="24"/>
        </w:rPr>
        <w:t>Jednocześnie oświadczam, że w związku z ww. okolicznością, na podstawie art. 110 ust. 2 pkt 1 Ustawy PZP podmiot, który reprezentuję/jemy, podjął następujące środki:</w:t>
      </w:r>
    </w:p>
    <w:p w14:paraId="21477E79" w14:textId="517B3662" w:rsidR="000F3E09" w:rsidRPr="000F3E09" w:rsidRDefault="000F3E09" w:rsidP="000F3E09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0F3E09">
        <w:rPr>
          <w:rFonts w:ascii="Arial" w:eastAsia="Times New Roman" w:hAnsi="Arial" w:cs="Arial"/>
          <w:color w:val="000000" w:themeColor="text1"/>
          <w:sz w:val="24"/>
          <w:szCs w:val="24"/>
        </w:rPr>
        <w:t>______________</w:t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>______</w:t>
      </w:r>
      <w:r w:rsidRPr="000F3E09">
        <w:rPr>
          <w:rFonts w:ascii="Arial" w:eastAsia="Times New Roman" w:hAnsi="Arial" w:cs="Arial"/>
          <w:color w:val="000000" w:themeColor="text1"/>
          <w:sz w:val="24"/>
          <w:szCs w:val="24"/>
        </w:rPr>
        <w:t>_______________________________________________</w:t>
      </w:r>
    </w:p>
    <w:p w14:paraId="796C4225" w14:textId="77777777" w:rsidR="000F3E09" w:rsidRPr="000F3E09" w:rsidRDefault="000F3E09" w:rsidP="000F3E09">
      <w:pPr>
        <w:pStyle w:val="Akapitzlist"/>
        <w:ind w:left="426" w:hanging="993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49328472" w14:textId="77777777" w:rsidR="000F3E09" w:rsidRPr="000F3E09" w:rsidRDefault="000F3E09" w:rsidP="000F3E09">
      <w:pPr>
        <w:pStyle w:val="Akapitzlist"/>
        <w:ind w:left="426" w:hanging="993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320FDEC2" w14:textId="77777777" w:rsidR="000F3E09" w:rsidRPr="000F3E09" w:rsidRDefault="000F3E09" w:rsidP="000F3E09">
      <w:pPr>
        <w:pStyle w:val="Akapitzlist"/>
        <w:ind w:left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F3E09">
        <w:rPr>
          <w:rFonts w:ascii="Arial" w:hAnsi="Arial" w:cs="Arial"/>
          <w:color w:val="000000" w:themeColor="text1"/>
          <w:sz w:val="24"/>
          <w:szCs w:val="24"/>
        </w:rPr>
        <w:t xml:space="preserve">Wyjaśniam fakty i okoliczności, o którym mowa w art. 110 ust. 2 pkt. 2 Ustawy </w:t>
      </w:r>
      <w:proofErr w:type="spellStart"/>
      <w:r w:rsidRPr="000F3E09">
        <w:rPr>
          <w:rFonts w:ascii="Arial" w:hAnsi="Arial" w:cs="Arial"/>
          <w:color w:val="000000" w:themeColor="text1"/>
          <w:sz w:val="24"/>
          <w:szCs w:val="24"/>
        </w:rPr>
        <w:t>p.z.p</w:t>
      </w:r>
      <w:proofErr w:type="spellEnd"/>
      <w:r w:rsidRPr="000F3E09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25E18E0C" w14:textId="3BB82325" w:rsidR="000F3E09" w:rsidRPr="000F3E09" w:rsidRDefault="000F3E09" w:rsidP="000F3E09">
      <w:pPr>
        <w:pStyle w:val="Teksttreci20"/>
        <w:shd w:val="clear" w:color="auto" w:fill="auto"/>
        <w:spacing w:before="0" w:after="0" w:line="240" w:lineRule="auto"/>
        <w:ind w:firstLine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F3E09">
        <w:rPr>
          <w:rFonts w:ascii="Arial" w:hAnsi="Arial" w:cs="Arial"/>
          <w:color w:val="000000" w:themeColor="text1"/>
          <w:sz w:val="24"/>
          <w:szCs w:val="24"/>
        </w:rPr>
        <w:t>_____________________</w:t>
      </w:r>
      <w:r>
        <w:rPr>
          <w:rFonts w:ascii="Arial" w:hAnsi="Arial" w:cs="Arial"/>
          <w:color w:val="000000" w:themeColor="text1"/>
          <w:sz w:val="24"/>
          <w:szCs w:val="24"/>
        </w:rPr>
        <w:t>_____</w:t>
      </w:r>
      <w:r w:rsidRPr="000F3E09">
        <w:rPr>
          <w:rFonts w:ascii="Arial" w:hAnsi="Arial" w:cs="Arial"/>
          <w:color w:val="000000" w:themeColor="text1"/>
          <w:sz w:val="24"/>
          <w:szCs w:val="24"/>
        </w:rPr>
        <w:t>_________________________________________</w:t>
      </w:r>
    </w:p>
    <w:p w14:paraId="59132678" w14:textId="77777777" w:rsidR="000F3E09" w:rsidRPr="000F3E09" w:rsidRDefault="000F3E09" w:rsidP="000F3E09">
      <w:pPr>
        <w:pStyle w:val="Akapitzlist"/>
        <w:ind w:left="0" w:hanging="294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4EB7A7B4" w14:textId="77777777" w:rsidR="000F3E09" w:rsidRPr="000F3E09" w:rsidRDefault="000F3E09" w:rsidP="000F3E09">
      <w:pPr>
        <w:pStyle w:val="Akapitzlist"/>
        <w:ind w:left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F3E09">
        <w:rPr>
          <w:rFonts w:ascii="Arial" w:hAnsi="Arial" w:cs="Arial"/>
          <w:color w:val="000000" w:themeColor="text1"/>
          <w:sz w:val="24"/>
          <w:szCs w:val="24"/>
        </w:rPr>
        <w:t xml:space="preserve">Podjąłem następujące kroki, o których mowa w art. 110 ust. 2 pkt. 3 Ustawy </w:t>
      </w:r>
      <w:proofErr w:type="spellStart"/>
      <w:r w:rsidRPr="000F3E09">
        <w:rPr>
          <w:rFonts w:ascii="Arial" w:hAnsi="Arial" w:cs="Arial"/>
          <w:color w:val="000000" w:themeColor="text1"/>
          <w:sz w:val="24"/>
          <w:szCs w:val="24"/>
        </w:rPr>
        <w:t>p.z.p</w:t>
      </w:r>
      <w:proofErr w:type="spellEnd"/>
      <w:r w:rsidRPr="000F3E09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76A9839F" w14:textId="4345A895" w:rsidR="000F3E09" w:rsidRPr="000F3E09" w:rsidRDefault="000F3E09" w:rsidP="000F3E09">
      <w:pPr>
        <w:pStyle w:val="Teksttreci20"/>
        <w:shd w:val="clear" w:color="auto" w:fill="auto"/>
        <w:spacing w:before="0" w:after="0" w:line="240" w:lineRule="auto"/>
        <w:ind w:firstLine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F3E09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</w:t>
      </w:r>
    </w:p>
    <w:p w14:paraId="602B65CB" w14:textId="77777777" w:rsidR="000F3E09" w:rsidRPr="000F3E09" w:rsidRDefault="000F3E09" w:rsidP="000F3E09">
      <w:pPr>
        <w:pStyle w:val="Teksttreci20"/>
        <w:shd w:val="clear" w:color="auto" w:fill="auto"/>
        <w:spacing w:before="0" w:after="0" w:line="240" w:lineRule="auto"/>
        <w:ind w:firstLine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7BED0079" w14:textId="77777777" w:rsidR="000F3E09" w:rsidRPr="000F3E09" w:rsidRDefault="00000000" w:rsidP="000F3E09">
      <w:pPr>
        <w:pStyle w:val="Akapitzlist"/>
        <w:numPr>
          <w:ilvl w:val="0"/>
          <w:numId w:val="45"/>
        </w:numPr>
        <w:spacing w:after="0" w:line="240" w:lineRule="auto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1901806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3E09" w:rsidRPr="000F3E0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F3E09" w:rsidRPr="000F3E09">
        <w:rPr>
          <w:rFonts w:ascii="Arial" w:hAnsi="Arial" w:cs="Arial"/>
          <w:sz w:val="24"/>
          <w:szCs w:val="24"/>
        </w:rPr>
        <w:tab/>
      </w:r>
      <w:r w:rsidR="000F3E09" w:rsidRPr="000F3E09" w:rsidDel="00CE5524">
        <w:rPr>
          <w:rFonts w:ascii="Arial" w:hAnsi="Arial" w:cs="Arial"/>
          <w:sz w:val="24"/>
          <w:szCs w:val="24"/>
        </w:rPr>
        <w:t xml:space="preserve"> </w:t>
      </w:r>
      <w:r w:rsidR="000F3E09" w:rsidRPr="000F3E09">
        <w:rPr>
          <w:rFonts w:ascii="Arial" w:hAnsi="Arial" w:cs="Arial"/>
          <w:color w:val="000000" w:themeColor="text1"/>
          <w:sz w:val="24"/>
          <w:szCs w:val="24"/>
        </w:rPr>
        <w:t xml:space="preserve">nie zachodzą w stosunku do podmiotu, który reprezentuję/jemy przesłanki wykluczenia z postępowania na podstawie art. </w:t>
      </w:r>
      <w:r w:rsidR="000F3E09" w:rsidRPr="000F3E09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7 ust. 1 ustawy </w:t>
      </w:r>
      <w:r w:rsidR="000F3E09" w:rsidRPr="000F3E09">
        <w:rPr>
          <w:rFonts w:ascii="Arial" w:hAnsi="Arial" w:cs="Arial"/>
          <w:color w:val="000000" w:themeColor="text1"/>
          <w:sz w:val="24"/>
          <w:szCs w:val="24"/>
        </w:rPr>
        <w:t>z dnia 13 kwietnia 2022 r.</w:t>
      </w:r>
      <w:r w:rsidR="000F3E09" w:rsidRPr="000F3E09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r w:rsidR="000F3E09" w:rsidRPr="000F3E09">
        <w:rPr>
          <w:rFonts w:ascii="Arial" w:hAnsi="Arial" w:cs="Arial"/>
          <w:color w:val="000000" w:themeColor="text1"/>
          <w:sz w:val="24"/>
          <w:szCs w:val="24"/>
        </w:rPr>
        <w:t>o szczególnych rozwiązaniach w zakresie przeciwdziałania wspieraniu agresji na Ukrainę oraz służących ochronie bezpieczeństwa narodowego</w:t>
      </w:r>
      <w:r w:rsidR="000F3E09" w:rsidRPr="000F3E09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r w:rsidR="000F3E09" w:rsidRPr="000F3E09">
        <w:rPr>
          <w:rFonts w:ascii="Arial" w:hAnsi="Arial" w:cs="Arial"/>
          <w:iCs/>
          <w:color w:val="000000" w:themeColor="text1"/>
          <w:sz w:val="24"/>
          <w:szCs w:val="24"/>
        </w:rPr>
        <w:t>(Dz. U. z 2024 r. poz. 507)</w:t>
      </w:r>
      <w:r w:rsidR="000F3E09" w:rsidRPr="000F3E09">
        <w:rPr>
          <w:rStyle w:val="Odwoanieprzypisudolnego"/>
          <w:rFonts w:ascii="Arial" w:eastAsiaTheme="majorEastAsia" w:hAnsi="Arial" w:cs="Arial"/>
          <w:i/>
          <w:iCs/>
          <w:color w:val="000000" w:themeColor="text1"/>
          <w:sz w:val="24"/>
          <w:szCs w:val="24"/>
        </w:rPr>
        <w:footnoteReference w:id="1"/>
      </w:r>
      <w:r w:rsidR="000F3E09" w:rsidRPr="000F3E09">
        <w:rPr>
          <w:rFonts w:ascii="Arial" w:hAnsi="Arial" w:cs="Arial"/>
          <w:iCs/>
          <w:color w:val="000000" w:themeColor="text1"/>
          <w:sz w:val="24"/>
          <w:szCs w:val="24"/>
        </w:rPr>
        <w:t>,</w:t>
      </w:r>
    </w:p>
    <w:p w14:paraId="4E381918" w14:textId="77777777" w:rsidR="000F3E09" w:rsidRPr="000F3E09" w:rsidRDefault="000F3E09" w:rsidP="000F3E09">
      <w:pPr>
        <w:pStyle w:val="Akapitzlis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927805D" w14:textId="77777777" w:rsidR="000F3E09" w:rsidRPr="000F3E09" w:rsidRDefault="00000000" w:rsidP="000F3E09">
      <w:pPr>
        <w:pStyle w:val="Akapitzlist"/>
        <w:widowControl w:val="0"/>
        <w:numPr>
          <w:ilvl w:val="0"/>
          <w:numId w:val="45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424798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3E09" w:rsidRPr="000F3E0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F3E09" w:rsidRPr="000F3E09">
        <w:rPr>
          <w:rFonts w:ascii="Arial" w:hAnsi="Arial" w:cs="Arial"/>
          <w:sz w:val="24"/>
          <w:szCs w:val="24"/>
        </w:rPr>
        <w:tab/>
      </w:r>
      <w:r w:rsidR="000F3E09" w:rsidRPr="000F3E09" w:rsidDel="00CE5524">
        <w:rPr>
          <w:rFonts w:ascii="Arial" w:hAnsi="Arial" w:cs="Arial"/>
          <w:sz w:val="24"/>
          <w:szCs w:val="24"/>
        </w:rPr>
        <w:t xml:space="preserve"> </w:t>
      </w:r>
      <w:r w:rsidR="000F3E09" w:rsidRPr="000F3E09">
        <w:rPr>
          <w:rFonts w:ascii="Arial" w:hAnsi="Arial" w:cs="Arial"/>
          <w:color w:val="000000" w:themeColor="text1"/>
          <w:sz w:val="24"/>
          <w:szCs w:val="24"/>
        </w:rPr>
        <w:t xml:space="preserve">oświadczam, że w celu wykazania spełniania warunków udziału w postępowaniu, określonych przez Zamawiającego w SWZ oraz ogłoszeniu o zamówieniu Wykonawca </w:t>
      </w:r>
      <w:r w:rsidR="000F3E09" w:rsidRPr="000F3E09">
        <w:rPr>
          <w:rFonts w:ascii="Arial" w:hAnsi="Arial" w:cs="Arial"/>
          <w:b/>
          <w:bCs/>
          <w:color w:val="000000" w:themeColor="text1"/>
          <w:sz w:val="24"/>
          <w:szCs w:val="24"/>
        </w:rPr>
        <w:t>polega na zasobach własnych</w:t>
      </w:r>
    </w:p>
    <w:p w14:paraId="5B745709" w14:textId="77777777" w:rsidR="000F3E09" w:rsidRPr="000F3E09" w:rsidRDefault="000F3E09" w:rsidP="000F3E09">
      <w:pPr>
        <w:pStyle w:val="Akapitzlis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93BD9A6" w14:textId="77777777" w:rsidR="000F3E09" w:rsidRPr="000F3E09" w:rsidRDefault="000F3E09" w:rsidP="000F3E09">
      <w:pPr>
        <w:pStyle w:val="Akapitzlis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E09">
        <w:rPr>
          <w:rFonts w:ascii="Arial" w:hAnsi="Arial" w:cs="Arial"/>
          <w:color w:val="000000" w:themeColor="text1"/>
          <w:sz w:val="24"/>
          <w:szCs w:val="24"/>
        </w:rPr>
        <w:lastRenderedPageBreak/>
        <w:t>lub</w:t>
      </w:r>
    </w:p>
    <w:p w14:paraId="281985EE" w14:textId="77777777" w:rsidR="000F3E09" w:rsidRPr="000F3E09" w:rsidRDefault="000F3E09" w:rsidP="000F3E09">
      <w:pPr>
        <w:pStyle w:val="Akapitzlis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633C004" w14:textId="15C37C1A" w:rsidR="000F3E09" w:rsidRPr="000F3E09" w:rsidRDefault="00000000" w:rsidP="000F3E09">
      <w:pPr>
        <w:pStyle w:val="Akapitzlist"/>
        <w:jc w:val="both"/>
        <w:rPr>
          <w:rFonts w:ascii="Arial" w:hAnsi="Arial" w:cs="Arial"/>
          <w:color w:val="000000" w:themeColor="text1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64540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3E09" w:rsidRPr="000F3E0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F3E09" w:rsidRPr="000F3E09">
        <w:rPr>
          <w:rFonts w:ascii="Arial" w:hAnsi="Arial" w:cs="Arial"/>
          <w:color w:val="000000" w:themeColor="text1"/>
          <w:sz w:val="24"/>
          <w:szCs w:val="24"/>
        </w:rPr>
        <w:t xml:space="preserve"> oświadczam, że w celu wykazania spełniania warunków udziału w postępowaniu, określonych przez Zamawiającego w SWZ oraz ogłoszeniu o zamówieniu, Wykonawca polega </w:t>
      </w:r>
      <w:r w:rsidR="000F3E09" w:rsidRPr="000F3E09">
        <w:rPr>
          <w:rFonts w:ascii="Arial" w:hAnsi="Arial" w:cs="Arial"/>
          <w:b/>
          <w:bCs/>
          <w:color w:val="000000" w:themeColor="text1"/>
          <w:sz w:val="24"/>
          <w:szCs w:val="24"/>
        </w:rPr>
        <w:t>na zasobach własnych następującego/</w:t>
      </w:r>
      <w:proofErr w:type="spellStart"/>
      <w:r w:rsidR="000F3E09" w:rsidRPr="000F3E09">
        <w:rPr>
          <w:rFonts w:ascii="Arial" w:hAnsi="Arial" w:cs="Arial"/>
          <w:b/>
          <w:bCs/>
          <w:color w:val="000000" w:themeColor="text1"/>
          <w:sz w:val="24"/>
          <w:szCs w:val="24"/>
        </w:rPr>
        <w:t>ych</w:t>
      </w:r>
      <w:proofErr w:type="spellEnd"/>
      <w:r w:rsidR="000F3E09" w:rsidRPr="000F3E0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podmiotu/ów</w:t>
      </w:r>
      <w:r w:rsidR="000F3E09" w:rsidRPr="000F3E09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3A5A6160" w14:textId="2C672518" w:rsidR="000F3E09" w:rsidRPr="000F3E09" w:rsidRDefault="000F3E09" w:rsidP="000F3E09">
      <w:pPr>
        <w:pStyle w:val="Teksttreci20"/>
        <w:shd w:val="clear" w:color="auto" w:fill="auto"/>
        <w:spacing w:before="0" w:after="0" w:line="240" w:lineRule="auto"/>
        <w:ind w:firstLine="0"/>
        <w:rPr>
          <w:rFonts w:ascii="Arial" w:hAnsi="Arial" w:cs="Arial"/>
          <w:color w:val="000000" w:themeColor="text1"/>
          <w:sz w:val="24"/>
          <w:szCs w:val="24"/>
        </w:rPr>
      </w:pPr>
      <w:r w:rsidRPr="000F3E09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</w:t>
      </w:r>
    </w:p>
    <w:p w14:paraId="38566688" w14:textId="77777777" w:rsidR="000F3E09" w:rsidRPr="000F3E09" w:rsidRDefault="000F3E09" w:rsidP="000F3E09">
      <w:pPr>
        <w:ind w:left="360"/>
        <w:jc w:val="center"/>
        <w:rPr>
          <w:rFonts w:ascii="Arial" w:hAnsi="Arial" w:cs="Arial"/>
          <w:i/>
          <w:color w:val="000000" w:themeColor="text1"/>
          <w:sz w:val="24"/>
          <w:szCs w:val="24"/>
        </w:rPr>
      </w:pPr>
      <w:r w:rsidRPr="000F3E09">
        <w:rPr>
          <w:rFonts w:ascii="Arial" w:hAnsi="Arial" w:cs="Arial"/>
          <w:i/>
          <w:color w:val="000000" w:themeColor="text1"/>
          <w:sz w:val="24"/>
          <w:szCs w:val="24"/>
        </w:rPr>
        <w:t>(podać pełną nazwę/firmę, adres, a także w zależności od podmiotu: NIP/PESEL, KRS/</w:t>
      </w:r>
      <w:proofErr w:type="spellStart"/>
      <w:r w:rsidRPr="000F3E09">
        <w:rPr>
          <w:rFonts w:ascii="Arial" w:hAnsi="Arial" w:cs="Arial"/>
          <w:i/>
          <w:color w:val="000000" w:themeColor="text1"/>
          <w:sz w:val="24"/>
          <w:szCs w:val="24"/>
        </w:rPr>
        <w:t>CEiDG</w:t>
      </w:r>
      <w:proofErr w:type="spellEnd"/>
      <w:r w:rsidRPr="000F3E09">
        <w:rPr>
          <w:rFonts w:ascii="Arial" w:hAnsi="Arial" w:cs="Arial"/>
          <w:i/>
          <w:color w:val="000000" w:themeColor="text1"/>
          <w:sz w:val="24"/>
          <w:szCs w:val="24"/>
        </w:rPr>
        <w:t>),</w:t>
      </w:r>
    </w:p>
    <w:p w14:paraId="65A85442" w14:textId="77777777" w:rsidR="000F3E09" w:rsidRPr="000F3E09" w:rsidRDefault="000F3E09" w:rsidP="000F3E09">
      <w:pPr>
        <w:ind w:left="360"/>
        <w:jc w:val="center"/>
        <w:rPr>
          <w:rFonts w:ascii="Arial" w:hAnsi="Arial" w:cs="Arial"/>
          <w:i/>
          <w:color w:val="000000" w:themeColor="text1"/>
          <w:sz w:val="24"/>
          <w:szCs w:val="24"/>
        </w:rPr>
      </w:pPr>
    </w:p>
    <w:p w14:paraId="05B5548D" w14:textId="77777777" w:rsidR="000F3E09" w:rsidRPr="000F3E09" w:rsidRDefault="000F3E09" w:rsidP="000F3E09">
      <w:pPr>
        <w:pStyle w:val="Default"/>
        <w:numPr>
          <w:ilvl w:val="0"/>
          <w:numId w:val="46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0F3E09">
        <w:rPr>
          <w:rFonts w:ascii="Arial" w:hAnsi="Arial" w:cs="Arial"/>
          <w:i/>
          <w:iCs/>
          <w:sz w:val="20"/>
          <w:szCs w:val="20"/>
        </w:rPr>
        <w:t xml:space="preserve">należy </w:t>
      </w:r>
      <w:proofErr w:type="gramStart"/>
      <w:r w:rsidRPr="000F3E09">
        <w:rPr>
          <w:rFonts w:ascii="Arial" w:hAnsi="Arial" w:cs="Arial"/>
          <w:i/>
          <w:iCs/>
          <w:sz w:val="20"/>
          <w:szCs w:val="20"/>
        </w:rPr>
        <w:t>uzupełnić  i</w:t>
      </w:r>
      <w:proofErr w:type="gramEnd"/>
      <w:r w:rsidRPr="000F3E09">
        <w:rPr>
          <w:rFonts w:ascii="Arial" w:hAnsi="Arial" w:cs="Arial"/>
          <w:i/>
          <w:iCs/>
          <w:sz w:val="20"/>
          <w:szCs w:val="20"/>
        </w:rPr>
        <w:t xml:space="preserve"> wybrać </w:t>
      </w:r>
      <w:r w:rsidRPr="000F3E09">
        <w:rPr>
          <w:rFonts w:ascii="Arial" w:hAnsi="Arial" w:cs="Arial"/>
          <w:i/>
          <w:iCs/>
          <w:sz w:val="20"/>
          <w:szCs w:val="20"/>
          <w:u w:val="single"/>
        </w:rPr>
        <w:t>jedną</w:t>
      </w:r>
      <w:r w:rsidRPr="000F3E09">
        <w:rPr>
          <w:rFonts w:ascii="Arial" w:hAnsi="Arial" w:cs="Arial"/>
          <w:i/>
          <w:iCs/>
          <w:sz w:val="20"/>
          <w:szCs w:val="20"/>
        </w:rPr>
        <w:t xml:space="preserve"> z każdego pkt 1,2,3 i 4 jedną pozycję poprzez zaznaczenie pola znakiem „x”)</w:t>
      </w:r>
    </w:p>
    <w:p w14:paraId="18796045" w14:textId="77777777" w:rsidR="000F3E09" w:rsidRPr="000F3E09" w:rsidRDefault="000F3E09" w:rsidP="000F3E09">
      <w:pPr>
        <w:pStyle w:val="Default"/>
        <w:ind w:left="720"/>
        <w:rPr>
          <w:rFonts w:ascii="Arial" w:hAnsi="Arial" w:cs="Arial"/>
        </w:rPr>
      </w:pPr>
    </w:p>
    <w:p w14:paraId="036EEFA4" w14:textId="77777777" w:rsidR="000F3E09" w:rsidRPr="000F3E09" w:rsidRDefault="000F3E09" w:rsidP="000F3E09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51EC1F5F" w14:textId="77777777" w:rsidR="000F3E09" w:rsidRPr="000F3E09" w:rsidRDefault="000F3E09" w:rsidP="000F3E09">
      <w:pPr>
        <w:pStyle w:val="Akapitzlist"/>
        <w:ind w:left="0"/>
        <w:jc w:val="both"/>
        <w:rPr>
          <w:rFonts w:ascii="Arial" w:hAnsi="Arial" w:cs="Arial"/>
          <w:sz w:val="24"/>
          <w:szCs w:val="24"/>
        </w:rPr>
      </w:pPr>
      <w:r w:rsidRPr="000F3E09">
        <w:rPr>
          <w:rFonts w:ascii="Arial" w:hAnsi="Arial" w:cs="Arial"/>
          <w:sz w:val="24"/>
          <w:szCs w:val="24"/>
        </w:rPr>
        <w:t xml:space="preserve">Jednocześnie oświadczam/y, że informacje podane w niniejszym oświadczeniu są dokładne, prawidłowe i prawdziwe </w:t>
      </w:r>
      <w:proofErr w:type="gramStart"/>
      <w:r w:rsidRPr="000F3E09">
        <w:rPr>
          <w:rFonts w:ascii="Arial" w:hAnsi="Arial" w:cs="Arial"/>
          <w:sz w:val="24"/>
          <w:szCs w:val="24"/>
        </w:rPr>
        <w:t>oraz,</w:t>
      </w:r>
      <w:proofErr w:type="gramEnd"/>
      <w:r w:rsidRPr="000F3E09">
        <w:rPr>
          <w:rFonts w:ascii="Arial" w:hAnsi="Arial" w:cs="Arial"/>
          <w:sz w:val="24"/>
          <w:szCs w:val="24"/>
        </w:rPr>
        <w:t xml:space="preserve"> że zostały przedstawione z pełną świadomością konsekwencji poważnego wprowadzenia w błąd przy przedstawianiu informacji.</w:t>
      </w:r>
    </w:p>
    <w:p w14:paraId="45DF1F13" w14:textId="77777777" w:rsidR="00990235" w:rsidRDefault="00990235" w:rsidP="00990235">
      <w:pPr>
        <w:spacing w:after="0" w:line="240" w:lineRule="auto"/>
        <w:ind w:left="540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sectPr w:rsidR="00990235" w:rsidSect="0009120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EEAF6" w14:textId="77777777" w:rsidR="004F1EE9" w:rsidRDefault="004F1EE9" w:rsidP="001F62A6">
      <w:pPr>
        <w:spacing w:after="0" w:line="240" w:lineRule="auto"/>
      </w:pPr>
      <w:r>
        <w:separator/>
      </w:r>
    </w:p>
  </w:endnote>
  <w:endnote w:type="continuationSeparator" w:id="0">
    <w:p w14:paraId="41EF3B2D" w14:textId="77777777" w:rsidR="004F1EE9" w:rsidRDefault="004F1EE9" w:rsidP="001F6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11885" w14:textId="77777777" w:rsidR="00FF4D91" w:rsidRDefault="00FF4D91" w:rsidP="001128BE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B896D" w14:textId="77777777" w:rsidR="004F1EE9" w:rsidRDefault="004F1EE9" w:rsidP="001F62A6">
      <w:pPr>
        <w:spacing w:after="0" w:line="240" w:lineRule="auto"/>
      </w:pPr>
      <w:r>
        <w:separator/>
      </w:r>
    </w:p>
  </w:footnote>
  <w:footnote w:type="continuationSeparator" w:id="0">
    <w:p w14:paraId="39CDC92B" w14:textId="77777777" w:rsidR="004F1EE9" w:rsidRDefault="004F1EE9" w:rsidP="001F62A6">
      <w:pPr>
        <w:spacing w:after="0" w:line="240" w:lineRule="auto"/>
      </w:pPr>
      <w:r>
        <w:continuationSeparator/>
      </w:r>
    </w:p>
  </w:footnote>
  <w:footnote w:id="1">
    <w:p w14:paraId="436AB61A" w14:textId="77777777" w:rsidR="000F3E09" w:rsidRPr="000F3E09" w:rsidRDefault="000F3E09" w:rsidP="000F3E09">
      <w:pPr>
        <w:spacing w:after="0"/>
        <w:jc w:val="both"/>
        <w:rPr>
          <w:rFonts w:ascii="Arial" w:hAnsi="Arial" w:cs="Arial"/>
          <w:color w:val="222222"/>
          <w:sz w:val="14"/>
          <w:szCs w:val="14"/>
        </w:rPr>
      </w:pPr>
      <w:r w:rsidRPr="000F3E09"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 w:rsidRPr="000F3E09">
        <w:rPr>
          <w:rFonts w:ascii="Arial" w:hAnsi="Arial" w:cs="Arial"/>
          <w:sz w:val="16"/>
          <w:szCs w:val="16"/>
        </w:rPr>
        <w:t xml:space="preserve"> </w:t>
      </w:r>
      <w:r w:rsidRPr="000F3E09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0F3E09">
        <w:rPr>
          <w:rFonts w:ascii="Arial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0F3E09">
        <w:rPr>
          <w:rFonts w:ascii="Arial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0F3E09">
        <w:rPr>
          <w:rFonts w:ascii="Arial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6FD8EC44" w14:textId="77777777" w:rsidR="000F3E09" w:rsidRPr="000F3E09" w:rsidRDefault="000F3E09" w:rsidP="000F3E09">
      <w:pPr>
        <w:spacing w:after="0"/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  <w:r w:rsidRPr="000F3E09">
        <w:rPr>
          <w:rFonts w:ascii="Arial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ECF153" w14:textId="77777777" w:rsidR="000F3E09" w:rsidRPr="000F3E09" w:rsidRDefault="000F3E09" w:rsidP="000F3E09">
      <w:pPr>
        <w:spacing w:after="0"/>
        <w:jc w:val="both"/>
        <w:rPr>
          <w:rFonts w:ascii="Arial" w:hAnsi="Arial" w:cs="Arial"/>
          <w:color w:val="222222"/>
          <w:sz w:val="14"/>
          <w:szCs w:val="14"/>
        </w:rPr>
      </w:pPr>
      <w:r w:rsidRPr="000F3E09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0F3E09">
        <w:rPr>
          <w:rFonts w:ascii="Arial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F2EA78" w14:textId="77777777" w:rsidR="000F3E09" w:rsidRPr="000F3E09" w:rsidRDefault="000F3E09" w:rsidP="000F3E09">
      <w:pPr>
        <w:spacing w:after="0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0F3E09">
        <w:rPr>
          <w:rFonts w:ascii="Arial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0F0F6" w14:textId="77777777" w:rsidR="0044589F" w:rsidRDefault="0044589F" w:rsidP="0044589F">
    <w:pPr>
      <w:pBdr>
        <w:top w:val="nil"/>
        <w:left w:val="nil"/>
        <w:bottom w:val="single" w:sz="4" w:space="1" w:color="auto"/>
        <w:right w:val="nil"/>
        <w:between w:val="nil"/>
      </w:pBdr>
      <w:tabs>
        <w:tab w:val="left" w:pos="3645"/>
      </w:tabs>
      <w:jc w:val="center"/>
      <w:rPr>
        <w:color w:val="000000"/>
      </w:rPr>
    </w:pPr>
    <w:r>
      <w:rPr>
        <w:noProof/>
        <w:color w:val="3C3C3B"/>
        <w:sz w:val="16"/>
        <w:szCs w:val="16"/>
      </w:rPr>
      <w:drawing>
        <wp:inline distT="0" distB="0" distL="0" distR="0" wp14:anchorId="4800C4B0" wp14:editId="608669BB">
          <wp:extent cx="1767535" cy="708945"/>
          <wp:effectExtent l="0" t="0" r="0" b="0"/>
          <wp:docPr id="1170958962" name="Obraz 1" descr="Obraz zawierający czarne, ciem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0958962" name="Obraz 1" descr="Obraz zawierający czarne, ciemność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540" cy="7145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912032" w14:textId="2CE8F247" w:rsidR="00FF4D91" w:rsidRPr="0044589F" w:rsidRDefault="0044589F" w:rsidP="0044589F">
    <w:pPr>
      <w:pBdr>
        <w:top w:val="nil"/>
        <w:left w:val="nil"/>
        <w:bottom w:val="single" w:sz="4" w:space="1" w:color="auto"/>
        <w:right w:val="nil"/>
        <w:between w:val="nil"/>
      </w:pBdr>
      <w:jc w:val="right"/>
      <w:rPr>
        <w:color w:val="000000"/>
      </w:rPr>
    </w:pPr>
    <w:r w:rsidRPr="0037720E">
      <w:rPr>
        <w:rFonts w:ascii="Arial" w:hAnsi="Arial" w:cs="Arial"/>
        <w:b/>
        <w:bCs/>
        <w:sz w:val="15"/>
        <w:szCs w:val="15"/>
      </w:rPr>
      <w:t>Postępowanie ZP.282-</w:t>
    </w:r>
    <w:r>
      <w:rPr>
        <w:rFonts w:ascii="Arial" w:hAnsi="Arial" w:cs="Arial"/>
        <w:b/>
        <w:bCs/>
        <w:sz w:val="15"/>
        <w:szCs w:val="15"/>
      </w:rPr>
      <w:t>05</w:t>
    </w:r>
    <w:r w:rsidRPr="0037720E">
      <w:rPr>
        <w:rFonts w:ascii="Arial" w:hAnsi="Arial" w:cs="Arial"/>
        <w:b/>
        <w:bCs/>
        <w:sz w:val="15"/>
        <w:szCs w:val="15"/>
      </w:rPr>
      <w:t>/202</w:t>
    </w:r>
    <w:r>
      <w:rPr>
        <w:rFonts w:ascii="Arial" w:hAnsi="Arial" w:cs="Arial"/>
        <w:b/>
        <w:bCs/>
        <w:sz w:val="15"/>
        <w:szCs w:val="15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22208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14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7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69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7" w:hanging="180"/>
      </w:pPr>
    </w:lvl>
  </w:abstractNum>
  <w:abstractNum w:abstractNumId="3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5" w15:restartNumberingAfterBreak="0">
    <w:nsid w:val="0000001C"/>
    <w:multiLevelType w:val="multilevel"/>
    <w:tmpl w:val="737CBB2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D"/>
    <w:multiLevelType w:val="multilevel"/>
    <w:tmpl w:val="B8121B9A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44509D7"/>
    <w:multiLevelType w:val="hybridMultilevel"/>
    <w:tmpl w:val="2746170E"/>
    <w:lvl w:ilvl="0" w:tplc="F3CC5C5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9D1D3E"/>
    <w:multiLevelType w:val="hybridMultilevel"/>
    <w:tmpl w:val="22B6080C"/>
    <w:lvl w:ilvl="0" w:tplc="0415001B">
      <w:start w:val="1"/>
      <w:numFmt w:val="lowerRoman"/>
      <w:lvlText w:val="%1."/>
      <w:lvlJc w:val="righ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 w15:restartNumberingAfterBreak="0">
    <w:nsid w:val="09EB3792"/>
    <w:multiLevelType w:val="multilevel"/>
    <w:tmpl w:val="38F464DA"/>
    <w:lvl w:ilvl="0">
      <w:start w:val="1"/>
      <w:numFmt w:val="decimal"/>
      <w:lvlText w:val="%1."/>
      <w:lvlJc w:val="left"/>
      <w:pPr>
        <w:ind w:left="3621" w:hanging="360"/>
      </w:pPr>
      <w:rPr>
        <w:b w:val="0"/>
        <w:vertAlign w:val="baseline"/>
      </w:rPr>
    </w:lvl>
    <w:lvl w:ilvl="1">
      <w:start w:val="1"/>
      <w:numFmt w:val="decimal"/>
      <w:lvlText w:val="%2)"/>
      <w:lvlJc w:val="left"/>
      <w:pPr>
        <w:ind w:left="434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506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578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650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722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794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866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9381" w:hanging="180"/>
      </w:pPr>
      <w:rPr>
        <w:vertAlign w:val="baseline"/>
      </w:rPr>
    </w:lvl>
  </w:abstractNum>
  <w:abstractNum w:abstractNumId="10" w15:restartNumberingAfterBreak="0">
    <w:nsid w:val="0A5F20B9"/>
    <w:multiLevelType w:val="multilevel"/>
    <w:tmpl w:val="FFFC1E8A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b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1" w15:restartNumberingAfterBreak="0">
    <w:nsid w:val="0CE5583D"/>
    <w:multiLevelType w:val="multilevel"/>
    <w:tmpl w:val="DD94192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2" w15:restartNumberingAfterBreak="0">
    <w:nsid w:val="0F0910C0"/>
    <w:multiLevelType w:val="multilevel"/>
    <w:tmpl w:val="93188B4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3" w15:restartNumberingAfterBreak="0">
    <w:nsid w:val="14CD36B2"/>
    <w:multiLevelType w:val="multilevel"/>
    <w:tmpl w:val="0876F6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20"/>
      <w:numFmt w:val="upperRoman"/>
      <w:lvlText w:val="%2."/>
      <w:lvlJc w:val="left"/>
      <w:pPr>
        <w:ind w:left="1800" w:hanging="720"/>
      </w:pPr>
      <w:rPr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4" w15:restartNumberingAfterBreak="0">
    <w:nsid w:val="14D9083F"/>
    <w:multiLevelType w:val="multilevel"/>
    <w:tmpl w:val="93188B4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5" w15:restartNumberingAfterBreak="0">
    <w:nsid w:val="193B23C4"/>
    <w:multiLevelType w:val="multilevel"/>
    <w:tmpl w:val="D9A892D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6" w15:restartNumberingAfterBreak="0">
    <w:nsid w:val="1BC91E45"/>
    <w:multiLevelType w:val="multilevel"/>
    <w:tmpl w:val="93188B4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7" w15:restartNumberingAfterBreak="0">
    <w:nsid w:val="1CB91A3B"/>
    <w:multiLevelType w:val="multilevel"/>
    <w:tmpl w:val="FF0E658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38F6551"/>
    <w:multiLevelType w:val="hybridMultilevel"/>
    <w:tmpl w:val="291C8112"/>
    <w:lvl w:ilvl="0" w:tplc="36FCC4D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5137D1A"/>
    <w:multiLevelType w:val="hybridMultilevel"/>
    <w:tmpl w:val="DDCEEA6A"/>
    <w:lvl w:ilvl="0" w:tplc="F4DA0B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355ED"/>
    <w:multiLevelType w:val="hybridMultilevel"/>
    <w:tmpl w:val="8F960988"/>
    <w:lvl w:ilvl="0" w:tplc="03A88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30806D4A"/>
    <w:multiLevelType w:val="hybridMultilevel"/>
    <w:tmpl w:val="86944C2A"/>
    <w:lvl w:ilvl="0" w:tplc="C024B08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8A4DF5"/>
    <w:multiLevelType w:val="hybridMultilevel"/>
    <w:tmpl w:val="486CD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07403F"/>
    <w:multiLevelType w:val="hybridMultilevel"/>
    <w:tmpl w:val="062C17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F82769"/>
    <w:multiLevelType w:val="hybridMultilevel"/>
    <w:tmpl w:val="5EAEB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8E512C"/>
    <w:multiLevelType w:val="hybridMultilevel"/>
    <w:tmpl w:val="94CAAD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8" w15:restartNumberingAfterBreak="0">
    <w:nsid w:val="3EDC467C"/>
    <w:multiLevelType w:val="hybridMultilevel"/>
    <w:tmpl w:val="D0F00DAC"/>
    <w:lvl w:ilvl="0" w:tplc="EA126A7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ED19A4"/>
    <w:multiLevelType w:val="hybridMultilevel"/>
    <w:tmpl w:val="D54438BE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 w15:restartNumberingAfterBreak="0">
    <w:nsid w:val="463F29EF"/>
    <w:multiLevelType w:val="multilevel"/>
    <w:tmpl w:val="A882FEF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 w:val="0"/>
        <w:bCs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Verdana" w:eastAsia="Calibri" w:hAnsi="Verdana" w:cs="Calibri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Verdana" w:eastAsia="Calibri" w:hAnsi="Verdana" w:cs="Calibri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Arial" w:eastAsia="Calibri" w:hAnsi="Arial" w:cs="Arial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7A82B36"/>
    <w:multiLevelType w:val="hybridMultilevel"/>
    <w:tmpl w:val="F2B234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AC53F45"/>
    <w:multiLevelType w:val="hybridMultilevel"/>
    <w:tmpl w:val="3EB64234"/>
    <w:lvl w:ilvl="0" w:tplc="3D24FBA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B7A5801"/>
    <w:multiLevelType w:val="hybridMultilevel"/>
    <w:tmpl w:val="22B6080C"/>
    <w:lvl w:ilvl="0" w:tplc="0415001B">
      <w:start w:val="1"/>
      <w:numFmt w:val="lowerRoman"/>
      <w:lvlText w:val="%1."/>
      <w:lvlJc w:val="righ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4" w15:restartNumberingAfterBreak="0">
    <w:nsid w:val="4C116144"/>
    <w:multiLevelType w:val="hybridMultilevel"/>
    <w:tmpl w:val="4B98683E"/>
    <w:lvl w:ilvl="0" w:tplc="0ECCEC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06B640">
      <w:start w:val="4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DC2E2E"/>
    <w:multiLevelType w:val="multilevel"/>
    <w:tmpl w:val="11B0D89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E1366B0"/>
    <w:multiLevelType w:val="hybridMultilevel"/>
    <w:tmpl w:val="CA162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95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D27848"/>
    <w:multiLevelType w:val="hybridMultilevel"/>
    <w:tmpl w:val="144293BC"/>
    <w:lvl w:ilvl="0" w:tplc="8EC6EA6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461CB2"/>
    <w:multiLevelType w:val="hybridMultilevel"/>
    <w:tmpl w:val="1EFA9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204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0A6230"/>
    <w:multiLevelType w:val="multilevel"/>
    <w:tmpl w:val="9E2C9738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5A6C1798"/>
    <w:multiLevelType w:val="multilevel"/>
    <w:tmpl w:val="D07014D4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41" w15:restartNumberingAfterBreak="0">
    <w:nsid w:val="5C3E0009"/>
    <w:multiLevelType w:val="hybridMultilevel"/>
    <w:tmpl w:val="F3245FDC"/>
    <w:lvl w:ilvl="0" w:tplc="04150011">
      <w:start w:val="1"/>
      <w:numFmt w:val="decimal"/>
      <w:lvlText w:val="%1)"/>
      <w:lvlJc w:val="left"/>
      <w:pPr>
        <w:ind w:left="872" w:hanging="360"/>
      </w:pPr>
    </w:lvl>
    <w:lvl w:ilvl="1" w:tplc="04150019" w:tentative="1">
      <w:start w:val="1"/>
      <w:numFmt w:val="lowerLetter"/>
      <w:lvlText w:val="%2."/>
      <w:lvlJc w:val="left"/>
      <w:pPr>
        <w:ind w:left="1592" w:hanging="360"/>
      </w:pPr>
    </w:lvl>
    <w:lvl w:ilvl="2" w:tplc="0415001B" w:tentative="1">
      <w:start w:val="1"/>
      <w:numFmt w:val="lowerRoman"/>
      <w:lvlText w:val="%3."/>
      <w:lvlJc w:val="right"/>
      <w:pPr>
        <w:ind w:left="2312" w:hanging="180"/>
      </w:pPr>
    </w:lvl>
    <w:lvl w:ilvl="3" w:tplc="0415000F" w:tentative="1">
      <w:start w:val="1"/>
      <w:numFmt w:val="decimal"/>
      <w:lvlText w:val="%4."/>
      <w:lvlJc w:val="left"/>
      <w:pPr>
        <w:ind w:left="3032" w:hanging="360"/>
      </w:p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</w:lvl>
    <w:lvl w:ilvl="6" w:tplc="0415000F" w:tentative="1">
      <w:start w:val="1"/>
      <w:numFmt w:val="decimal"/>
      <w:lvlText w:val="%7."/>
      <w:lvlJc w:val="left"/>
      <w:pPr>
        <w:ind w:left="5192" w:hanging="360"/>
      </w:p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42" w15:restartNumberingAfterBreak="0">
    <w:nsid w:val="5CF02194"/>
    <w:multiLevelType w:val="hybridMultilevel"/>
    <w:tmpl w:val="CD9C69D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4" w15:restartNumberingAfterBreak="0">
    <w:nsid w:val="6AA62515"/>
    <w:multiLevelType w:val="hybridMultilevel"/>
    <w:tmpl w:val="FB601DFA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6D6514"/>
    <w:multiLevelType w:val="multilevel"/>
    <w:tmpl w:val="DB2CE354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6" w15:restartNumberingAfterBreak="0">
    <w:nsid w:val="6E730684"/>
    <w:multiLevelType w:val="hybridMultilevel"/>
    <w:tmpl w:val="33ACA76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decimal"/>
      <w:lvlText w:val="%3)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27C4E25"/>
    <w:multiLevelType w:val="hybridMultilevel"/>
    <w:tmpl w:val="553EBA18"/>
    <w:lvl w:ilvl="0" w:tplc="DF00BDB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2066F7"/>
    <w:multiLevelType w:val="hybridMultilevel"/>
    <w:tmpl w:val="CCE866DE"/>
    <w:lvl w:ilvl="0" w:tplc="AA840510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98626C"/>
    <w:multiLevelType w:val="hybridMultilevel"/>
    <w:tmpl w:val="46B868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decimal"/>
      <w:lvlText w:val="%3)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61741607">
    <w:abstractNumId w:val="30"/>
  </w:num>
  <w:num w:numId="2" w16cid:durableId="299045174">
    <w:abstractNumId w:val="39"/>
  </w:num>
  <w:num w:numId="3" w16cid:durableId="4584928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0684087">
    <w:abstractNumId w:val="41"/>
  </w:num>
  <w:num w:numId="5" w16cid:durableId="882987948">
    <w:abstractNumId w:val="47"/>
  </w:num>
  <w:num w:numId="6" w16cid:durableId="223957172">
    <w:abstractNumId w:val="44"/>
  </w:num>
  <w:num w:numId="7" w16cid:durableId="1216502097">
    <w:abstractNumId w:val="18"/>
  </w:num>
  <w:num w:numId="8" w16cid:durableId="1921477789">
    <w:abstractNumId w:val="32"/>
  </w:num>
  <w:num w:numId="9" w16cid:durableId="206381229">
    <w:abstractNumId w:val="28"/>
  </w:num>
  <w:num w:numId="10" w16cid:durableId="1271203095">
    <w:abstractNumId w:val="9"/>
  </w:num>
  <w:num w:numId="11" w16cid:durableId="127554119">
    <w:abstractNumId w:val="45"/>
  </w:num>
  <w:num w:numId="12" w16cid:durableId="1738476299">
    <w:abstractNumId w:val="48"/>
  </w:num>
  <w:num w:numId="13" w16cid:durableId="754519397">
    <w:abstractNumId w:val="19"/>
  </w:num>
  <w:num w:numId="14" w16cid:durableId="851069482">
    <w:abstractNumId w:val="34"/>
  </w:num>
  <w:num w:numId="15" w16cid:durableId="1966811189">
    <w:abstractNumId w:val="12"/>
  </w:num>
  <w:num w:numId="16" w16cid:durableId="898593852">
    <w:abstractNumId w:val="15"/>
  </w:num>
  <w:num w:numId="17" w16cid:durableId="1868330719">
    <w:abstractNumId w:val="23"/>
  </w:num>
  <w:num w:numId="18" w16cid:durableId="1958443199">
    <w:abstractNumId w:val="16"/>
  </w:num>
  <w:num w:numId="19" w16cid:durableId="1919900709">
    <w:abstractNumId w:val="14"/>
  </w:num>
  <w:num w:numId="20" w16cid:durableId="179529548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99740055">
    <w:abstractNumId w:val="43"/>
  </w:num>
  <w:num w:numId="22" w16cid:durableId="158553209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33852040">
    <w:abstractNumId w:val="27"/>
  </w:num>
  <w:num w:numId="24" w16cid:durableId="29336875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9914242">
    <w:abstractNumId w:val="20"/>
  </w:num>
  <w:num w:numId="26" w16cid:durableId="1879319952">
    <w:abstractNumId w:val="10"/>
  </w:num>
  <w:num w:numId="27" w16cid:durableId="1772386762">
    <w:abstractNumId w:val="25"/>
  </w:num>
  <w:num w:numId="28" w16cid:durableId="580679159">
    <w:abstractNumId w:val="36"/>
  </w:num>
  <w:num w:numId="29" w16cid:durableId="244875043">
    <w:abstractNumId w:val="17"/>
  </w:num>
  <w:num w:numId="30" w16cid:durableId="1436562114">
    <w:abstractNumId w:val="24"/>
  </w:num>
  <w:num w:numId="31" w16cid:durableId="370420506">
    <w:abstractNumId w:val="35"/>
  </w:num>
  <w:num w:numId="32" w16cid:durableId="849220099">
    <w:abstractNumId w:val="40"/>
  </w:num>
  <w:num w:numId="33" w16cid:durableId="2007050810">
    <w:abstractNumId w:val="29"/>
  </w:num>
  <w:num w:numId="34" w16cid:durableId="1263800491">
    <w:abstractNumId w:val="46"/>
  </w:num>
  <w:num w:numId="35" w16cid:durableId="886377846">
    <w:abstractNumId w:val="49"/>
  </w:num>
  <w:num w:numId="36" w16cid:durableId="4678667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96294271">
    <w:abstractNumId w:val="31"/>
  </w:num>
  <w:num w:numId="38" w16cid:durableId="1726876703">
    <w:abstractNumId w:val="38"/>
  </w:num>
  <w:num w:numId="39" w16cid:durableId="2122600469">
    <w:abstractNumId w:val="26"/>
  </w:num>
  <w:num w:numId="40" w16cid:durableId="1505827209">
    <w:abstractNumId w:val="42"/>
  </w:num>
  <w:num w:numId="41" w16cid:durableId="885800058">
    <w:abstractNumId w:val="8"/>
  </w:num>
  <w:num w:numId="42" w16cid:durableId="593825044">
    <w:abstractNumId w:val="33"/>
  </w:num>
  <w:num w:numId="43" w16cid:durableId="867067151">
    <w:abstractNumId w:val="13"/>
  </w:num>
  <w:num w:numId="44" w16cid:durableId="480274308">
    <w:abstractNumId w:val="0"/>
  </w:num>
  <w:num w:numId="45" w16cid:durableId="19078407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28931679">
    <w:abstractNumId w:val="22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E37"/>
    <w:rsid w:val="00011345"/>
    <w:rsid w:val="000179FC"/>
    <w:rsid w:val="00021881"/>
    <w:rsid w:val="000268E2"/>
    <w:rsid w:val="00027664"/>
    <w:rsid w:val="00031E0C"/>
    <w:rsid w:val="0003349D"/>
    <w:rsid w:val="00041B4E"/>
    <w:rsid w:val="00054551"/>
    <w:rsid w:val="00057703"/>
    <w:rsid w:val="00072150"/>
    <w:rsid w:val="00076346"/>
    <w:rsid w:val="00076CE3"/>
    <w:rsid w:val="0008705F"/>
    <w:rsid w:val="00090BE6"/>
    <w:rsid w:val="00090C0D"/>
    <w:rsid w:val="00091203"/>
    <w:rsid w:val="00096E80"/>
    <w:rsid w:val="000A1C05"/>
    <w:rsid w:val="000D4A39"/>
    <w:rsid w:val="000E032E"/>
    <w:rsid w:val="000E340D"/>
    <w:rsid w:val="000E4088"/>
    <w:rsid w:val="000F2308"/>
    <w:rsid w:val="000F3E09"/>
    <w:rsid w:val="000F6677"/>
    <w:rsid w:val="001009D3"/>
    <w:rsid w:val="00106D99"/>
    <w:rsid w:val="001128BE"/>
    <w:rsid w:val="00120CC3"/>
    <w:rsid w:val="001304A7"/>
    <w:rsid w:val="00133F71"/>
    <w:rsid w:val="00135B02"/>
    <w:rsid w:val="0014188F"/>
    <w:rsid w:val="00153E37"/>
    <w:rsid w:val="00160A5F"/>
    <w:rsid w:val="00162F2D"/>
    <w:rsid w:val="00163635"/>
    <w:rsid w:val="0016585B"/>
    <w:rsid w:val="00192866"/>
    <w:rsid w:val="001A2608"/>
    <w:rsid w:val="001B2F52"/>
    <w:rsid w:val="001C5B6F"/>
    <w:rsid w:val="001D2FF2"/>
    <w:rsid w:val="001D3CED"/>
    <w:rsid w:val="001D3E5D"/>
    <w:rsid w:val="001D3FD1"/>
    <w:rsid w:val="001E0CB9"/>
    <w:rsid w:val="001F62A6"/>
    <w:rsid w:val="00202272"/>
    <w:rsid w:val="00205487"/>
    <w:rsid w:val="00215620"/>
    <w:rsid w:val="002270FC"/>
    <w:rsid w:val="00230161"/>
    <w:rsid w:val="00234B94"/>
    <w:rsid w:val="00236FAE"/>
    <w:rsid w:val="0024342D"/>
    <w:rsid w:val="002460BF"/>
    <w:rsid w:val="00254078"/>
    <w:rsid w:val="002562F9"/>
    <w:rsid w:val="0027335A"/>
    <w:rsid w:val="00277A15"/>
    <w:rsid w:val="00285800"/>
    <w:rsid w:val="00286130"/>
    <w:rsid w:val="002875E2"/>
    <w:rsid w:val="00287EA1"/>
    <w:rsid w:val="00296772"/>
    <w:rsid w:val="002A4E44"/>
    <w:rsid w:val="002A6B31"/>
    <w:rsid w:val="002B4AB6"/>
    <w:rsid w:val="002C09F8"/>
    <w:rsid w:val="002C1A64"/>
    <w:rsid w:val="002C2A0D"/>
    <w:rsid w:val="002D7B99"/>
    <w:rsid w:val="002E245C"/>
    <w:rsid w:val="002F3F31"/>
    <w:rsid w:val="002F5672"/>
    <w:rsid w:val="0030710E"/>
    <w:rsid w:val="00316A22"/>
    <w:rsid w:val="00326882"/>
    <w:rsid w:val="00342ED5"/>
    <w:rsid w:val="00351BBF"/>
    <w:rsid w:val="00352CE3"/>
    <w:rsid w:val="00354423"/>
    <w:rsid w:val="00357A26"/>
    <w:rsid w:val="00360439"/>
    <w:rsid w:val="00360718"/>
    <w:rsid w:val="0036660C"/>
    <w:rsid w:val="00366D8C"/>
    <w:rsid w:val="00370D2A"/>
    <w:rsid w:val="003866CA"/>
    <w:rsid w:val="00391891"/>
    <w:rsid w:val="003A2968"/>
    <w:rsid w:val="003A40E6"/>
    <w:rsid w:val="003A49F3"/>
    <w:rsid w:val="003B115B"/>
    <w:rsid w:val="003D09CC"/>
    <w:rsid w:val="003F3173"/>
    <w:rsid w:val="003F6E96"/>
    <w:rsid w:val="004008E7"/>
    <w:rsid w:val="004072B9"/>
    <w:rsid w:val="00416CFC"/>
    <w:rsid w:val="0042285E"/>
    <w:rsid w:val="004231F6"/>
    <w:rsid w:val="00426C01"/>
    <w:rsid w:val="00434AC0"/>
    <w:rsid w:val="00434B26"/>
    <w:rsid w:val="00435BCB"/>
    <w:rsid w:val="004444B9"/>
    <w:rsid w:val="0044589F"/>
    <w:rsid w:val="00447A6F"/>
    <w:rsid w:val="0045506E"/>
    <w:rsid w:val="00457877"/>
    <w:rsid w:val="00471FFE"/>
    <w:rsid w:val="00472747"/>
    <w:rsid w:val="004777DC"/>
    <w:rsid w:val="00480DF4"/>
    <w:rsid w:val="00481CC5"/>
    <w:rsid w:val="004866FD"/>
    <w:rsid w:val="0049078E"/>
    <w:rsid w:val="004B2475"/>
    <w:rsid w:val="004B3786"/>
    <w:rsid w:val="004B5234"/>
    <w:rsid w:val="004C7E9F"/>
    <w:rsid w:val="004D390C"/>
    <w:rsid w:val="004D50E7"/>
    <w:rsid w:val="004E0262"/>
    <w:rsid w:val="004E3666"/>
    <w:rsid w:val="004E5648"/>
    <w:rsid w:val="004E67CF"/>
    <w:rsid w:val="004E7838"/>
    <w:rsid w:val="004F1EE9"/>
    <w:rsid w:val="004F6A4C"/>
    <w:rsid w:val="00504389"/>
    <w:rsid w:val="00505C8D"/>
    <w:rsid w:val="00512431"/>
    <w:rsid w:val="00521FE9"/>
    <w:rsid w:val="00526DB4"/>
    <w:rsid w:val="00526E3F"/>
    <w:rsid w:val="00536700"/>
    <w:rsid w:val="0054195E"/>
    <w:rsid w:val="00544097"/>
    <w:rsid w:val="00544D95"/>
    <w:rsid w:val="005475FB"/>
    <w:rsid w:val="00556AA4"/>
    <w:rsid w:val="00587401"/>
    <w:rsid w:val="005876EB"/>
    <w:rsid w:val="00591CFB"/>
    <w:rsid w:val="00592F83"/>
    <w:rsid w:val="0059372B"/>
    <w:rsid w:val="005949B7"/>
    <w:rsid w:val="00597725"/>
    <w:rsid w:val="005B0E37"/>
    <w:rsid w:val="005B6CB5"/>
    <w:rsid w:val="005C5A42"/>
    <w:rsid w:val="005C74D0"/>
    <w:rsid w:val="005C7741"/>
    <w:rsid w:val="005D00F1"/>
    <w:rsid w:val="005D57BB"/>
    <w:rsid w:val="005D5E64"/>
    <w:rsid w:val="005E00C6"/>
    <w:rsid w:val="005F1C01"/>
    <w:rsid w:val="005F1D13"/>
    <w:rsid w:val="005F6266"/>
    <w:rsid w:val="00611BD1"/>
    <w:rsid w:val="00614706"/>
    <w:rsid w:val="00616547"/>
    <w:rsid w:val="0062100D"/>
    <w:rsid w:val="00621905"/>
    <w:rsid w:val="006248BD"/>
    <w:rsid w:val="006310A7"/>
    <w:rsid w:val="006318F3"/>
    <w:rsid w:val="0063210B"/>
    <w:rsid w:val="00632696"/>
    <w:rsid w:val="00636721"/>
    <w:rsid w:val="00652BA5"/>
    <w:rsid w:val="00656BB5"/>
    <w:rsid w:val="00664030"/>
    <w:rsid w:val="00666EA9"/>
    <w:rsid w:val="0067371A"/>
    <w:rsid w:val="006824B5"/>
    <w:rsid w:val="00693070"/>
    <w:rsid w:val="00694BC0"/>
    <w:rsid w:val="00696E63"/>
    <w:rsid w:val="006A12B1"/>
    <w:rsid w:val="006A19B6"/>
    <w:rsid w:val="006A474A"/>
    <w:rsid w:val="006A63C4"/>
    <w:rsid w:val="006A6D52"/>
    <w:rsid w:val="006B467C"/>
    <w:rsid w:val="006B5902"/>
    <w:rsid w:val="006C5131"/>
    <w:rsid w:val="006C7298"/>
    <w:rsid w:val="006D62EB"/>
    <w:rsid w:val="006E1DAE"/>
    <w:rsid w:val="006E43FF"/>
    <w:rsid w:val="006E46EE"/>
    <w:rsid w:val="006E4846"/>
    <w:rsid w:val="006F4EEA"/>
    <w:rsid w:val="007028B2"/>
    <w:rsid w:val="00703496"/>
    <w:rsid w:val="007037B0"/>
    <w:rsid w:val="007133DE"/>
    <w:rsid w:val="007249CC"/>
    <w:rsid w:val="00724BD4"/>
    <w:rsid w:val="00727AB2"/>
    <w:rsid w:val="00730D61"/>
    <w:rsid w:val="00730F27"/>
    <w:rsid w:val="0074329C"/>
    <w:rsid w:val="0074480D"/>
    <w:rsid w:val="00750AC5"/>
    <w:rsid w:val="00752009"/>
    <w:rsid w:val="00753524"/>
    <w:rsid w:val="00756F27"/>
    <w:rsid w:val="00757038"/>
    <w:rsid w:val="0076022F"/>
    <w:rsid w:val="00777C47"/>
    <w:rsid w:val="00785B32"/>
    <w:rsid w:val="00790E64"/>
    <w:rsid w:val="007B5504"/>
    <w:rsid w:val="007C1334"/>
    <w:rsid w:val="007D0046"/>
    <w:rsid w:val="007D633C"/>
    <w:rsid w:val="007E2F2D"/>
    <w:rsid w:val="007E535B"/>
    <w:rsid w:val="007F3A89"/>
    <w:rsid w:val="007F64EE"/>
    <w:rsid w:val="00801DBD"/>
    <w:rsid w:val="0080262F"/>
    <w:rsid w:val="008149F4"/>
    <w:rsid w:val="00827A7D"/>
    <w:rsid w:val="00832017"/>
    <w:rsid w:val="00840E38"/>
    <w:rsid w:val="0085319E"/>
    <w:rsid w:val="00854436"/>
    <w:rsid w:val="0085517B"/>
    <w:rsid w:val="00855454"/>
    <w:rsid w:val="00860A01"/>
    <w:rsid w:val="008714DD"/>
    <w:rsid w:val="00871851"/>
    <w:rsid w:val="0087338D"/>
    <w:rsid w:val="00882C7C"/>
    <w:rsid w:val="00890521"/>
    <w:rsid w:val="008B2AD3"/>
    <w:rsid w:val="008B2FB7"/>
    <w:rsid w:val="008B6E1C"/>
    <w:rsid w:val="00907F51"/>
    <w:rsid w:val="009151E4"/>
    <w:rsid w:val="009356AC"/>
    <w:rsid w:val="00944FE1"/>
    <w:rsid w:val="00945D9E"/>
    <w:rsid w:val="00950410"/>
    <w:rsid w:val="009530E1"/>
    <w:rsid w:val="00954629"/>
    <w:rsid w:val="009564C6"/>
    <w:rsid w:val="00967CC1"/>
    <w:rsid w:val="00971342"/>
    <w:rsid w:val="00974FD8"/>
    <w:rsid w:val="0098181D"/>
    <w:rsid w:val="00990235"/>
    <w:rsid w:val="00992722"/>
    <w:rsid w:val="00993D77"/>
    <w:rsid w:val="009A0CEC"/>
    <w:rsid w:val="009A1C8E"/>
    <w:rsid w:val="009B4CBA"/>
    <w:rsid w:val="009B7E2B"/>
    <w:rsid w:val="009C4015"/>
    <w:rsid w:val="009E4853"/>
    <w:rsid w:val="00A0328E"/>
    <w:rsid w:val="00A04A60"/>
    <w:rsid w:val="00A07F05"/>
    <w:rsid w:val="00A10243"/>
    <w:rsid w:val="00A3439C"/>
    <w:rsid w:val="00A54B77"/>
    <w:rsid w:val="00A640C3"/>
    <w:rsid w:val="00A71E66"/>
    <w:rsid w:val="00A761AD"/>
    <w:rsid w:val="00A802EF"/>
    <w:rsid w:val="00A85D1D"/>
    <w:rsid w:val="00A86F74"/>
    <w:rsid w:val="00A8756F"/>
    <w:rsid w:val="00A919A4"/>
    <w:rsid w:val="00A92271"/>
    <w:rsid w:val="00A936F3"/>
    <w:rsid w:val="00A976B2"/>
    <w:rsid w:val="00AA0237"/>
    <w:rsid w:val="00AB1E4A"/>
    <w:rsid w:val="00AB32C2"/>
    <w:rsid w:val="00AD38D8"/>
    <w:rsid w:val="00AD5A63"/>
    <w:rsid w:val="00AD6E34"/>
    <w:rsid w:val="00AE0397"/>
    <w:rsid w:val="00AE05C1"/>
    <w:rsid w:val="00AE6177"/>
    <w:rsid w:val="00AE7868"/>
    <w:rsid w:val="00AF1294"/>
    <w:rsid w:val="00AF6A5B"/>
    <w:rsid w:val="00B01D77"/>
    <w:rsid w:val="00B0362B"/>
    <w:rsid w:val="00B1256C"/>
    <w:rsid w:val="00B22DAA"/>
    <w:rsid w:val="00B3308E"/>
    <w:rsid w:val="00B36E65"/>
    <w:rsid w:val="00B372A7"/>
    <w:rsid w:val="00B44BCE"/>
    <w:rsid w:val="00B44C88"/>
    <w:rsid w:val="00B530C5"/>
    <w:rsid w:val="00B54374"/>
    <w:rsid w:val="00B57D13"/>
    <w:rsid w:val="00B82D1B"/>
    <w:rsid w:val="00B84A97"/>
    <w:rsid w:val="00BA189B"/>
    <w:rsid w:val="00BA36D1"/>
    <w:rsid w:val="00BA6D0A"/>
    <w:rsid w:val="00BA73BF"/>
    <w:rsid w:val="00BB1BE8"/>
    <w:rsid w:val="00BB7008"/>
    <w:rsid w:val="00BC3EBE"/>
    <w:rsid w:val="00BE32EB"/>
    <w:rsid w:val="00BF10F1"/>
    <w:rsid w:val="00BF2B86"/>
    <w:rsid w:val="00BF3A4B"/>
    <w:rsid w:val="00C014E1"/>
    <w:rsid w:val="00C07032"/>
    <w:rsid w:val="00C124E3"/>
    <w:rsid w:val="00C12ECB"/>
    <w:rsid w:val="00C139EF"/>
    <w:rsid w:val="00C1510F"/>
    <w:rsid w:val="00C16184"/>
    <w:rsid w:val="00C57969"/>
    <w:rsid w:val="00C768DE"/>
    <w:rsid w:val="00C77DB9"/>
    <w:rsid w:val="00C84341"/>
    <w:rsid w:val="00CA527E"/>
    <w:rsid w:val="00CA6C36"/>
    <w:rsid w:val="00CC37F5"/>
    <w:rsid w:val="00CD159B"/>
    <w:rsid w:val="00D00A86"/>
    <w:rsid w:val="00D069EC"/>
    <w:rsid w:val="00D13CCB"/>
    <w:rsid w:val="00D20CD2"/>
    <w:rsid w:val="00D3007B"/>
    <w:rsid w:val="00D33CAE"/>
    <w:rsid w:val="00D36205"/>
    <w:rsid w:val="00D433E5"/>
    <w:rsid w:val="00D52D43"/>
    <w:rsid w:val="00D55C4F"/>
    <w:rsid w:val="00D675CD"/>
    <w:rsid w:val="00D74787"/>
    <w:rsid w:val="00D8237E"/>
    <w:rsid w:val="00D92FB5"/>
    <w:rsid w:val="00DA222B"/>
    <w:rsid w:val="00DA22C9"/>
    <w:rsid w:val="00DB1755"/>
    <w:rsid w:val="00DB5C2C"/>
    <w:rsid w:val="00DB6DBE"/>
    <w:rsid w:val="00DE538D"/>
    <w:rsid w:val="00DF4B07"/>
    <w:rsid w:val="00DF6348"/>
    <w:rsid w:val="00E01FC3"/>
    <w:rsid w:val="00E41E7A"/>
    <w:rsid w:val="00E43822"/>
    <w:rsid w:val="00E536D8"/>
    <w:rsid w:val="00E6034B"/>
    <w:rsid w:val="00E61D58"/>
    <w:rsid w:val="00E66C12"/>
    <w:rsid w:val="00E72307"/>
    <w:rsid w:val="00E7302D"/>
    <w:rsid w:val="00EA091B"/>
    <w:rsid w:val="00EA0A73"/>
    <w:rsid w:val="00EA18C5"/>
    <w:rsid w:val="00EA4826"/>
    <w:rsid w:val="00EB7276"/>
    <w:rsid w:val="00EC6EAB"/>
    <w:rsid w:val="00EC78D0"/>
    <w:rsid w:val="00EC7C3E"/>
    <w:rsid w:val="00ED29AA"/>
    <w:rsid w:val="00ED5415"/>
    <w:rsid w:val="00ED5B83"/>
    <w:rsid w:val="00EE46B9"/>
    <w:rsid w:val="00EF2699"/>
    <w:rsid w:val="00EF79B3"/>
    <w:rsid w:val="00F13CA5"/>
    <w:rsid w:val="00F1652F"/>
    <w:rsid w:val="00F17680"/>
    <w:rsid w:val="00F256F1"/>
    <w:rsid w:val="00F40C20"/>
    <w:rsid w:val="00F44434"/>
    <w:rsid w:val="00F54484"/>
    <w:rsid w:val="00F54A02"/>
    <w:rsid w:val="00F600D3"/>
    <w:rsid w:val="00F65F3A"/>
    <w:rsid w:val="00F81FFC"/>
    <w:rsid w:val="00F901B7"/>
    <w:rsid w:val="00F91BA1"/>
    <w:rsid w:val="00F920FC"/>
    <w:rsid w:val="00F952F7"/>
    <w:rsid w:val="00FA0A40"/>
    <w:rsid w:val="00FA1867"/>
    <w:rsid w:val="00FB31C2"/>
    <w:rsid w:val="00FC0A93"/>
    <w:rsid w:val="00FF4D91"/>
    <w:rsid w:val="00FF6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29A50A"/>
  <w15:docId w15:val="{BB36E206-92F2-4F6C-BFB8-D5FE01758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3F31"/>
    <w:pPr>
      <w:spacing w:after="200" w:line="276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rsid w:val="005D00F1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40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440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409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4409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D0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D00F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5D00F1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5D00F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39"/>
    <w:rsid w:val="001B2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370D2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00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00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007B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0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07B"/>
    <w:rPr>
      <w:rFonts w:ascii="Calibri" w:eastAsia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00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007B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1F62A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F62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F62A6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62A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1F62A6"/>
    <w:rPr>
      <w:vertAlign w:val="superscript"/>
    </w:rPr>
  </w:style>
  <w:style w:type="paragraph" w:styleId="Zwykytekst">
    <w:name w:val="Plain Text"/>
    <w:basedOn w:val="Normalny"/>
    <w:link w:val="ZwykytekstZnak"/>
    <w:rsid w:val="00750AC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750AC5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028B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028B2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E72307"/>
    <w:pPr>
      <w:widowControl w:val="0"/>
      <w:autoSpaceDE w:val="0"/>
      <w:autoSpaceDN w:val="0"/>
      <w:spacing w:after="0" w:line="240" w:lineRule="auto"/>
      <w:ind w:left="129"/>
    </w:pPr>
    <w:rPr>
      <w:rFonts w:ascii="Avenir-Light" w:eastAsia="Avenir-Light" w:hAnsi="Avenir-Light" w:cs="Avenir-Light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72307"/>
    <w:rPr>
      <w:rFonts w:ascii="Avenir-Light" w:eastAsia="Avenir-Light" w:hAnsi="Avenir-Light" w:cs="Avenir-Light"/>
      <w:sz w:val="24"/>
      <w:szCs w:val="24"/>
      <w:lang w:val="en-US"/>
    </w:rPr>
  </w:style>
  <w:style w:type="paragraph" w:customStyle="1" w:styleId="TableParagraph">
    <w:name w:val="Table Paragraph"/>
    <w:basedOn w:val="Normalny"/>
    <w:uiPriority w:val="1"/>
    <w:qFormat/>
    <w:rsid w:val="00E72307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styleId="Pogrubienie">
    <w:name w:val="Strong"/>
    <w:uiPriority w:val="22"/>
    <w:qFormat/>
    <w:rsid w:val="00AE7868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74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4FD8"/>
    <w:rPr>
      <w:rFonts w:ascii="Calibri" w:eastAsia="Calibri" w:hAnsi="Calibri" w:cs="Calibri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52BA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52BA5"/>
    <w:rPr>
      <w:rFonts w:ascii="Calibri" w:eastAsia="Calibri" w:hAnsi="Calibri" w:cs="Calibri"/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90521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2F3F3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2F3F31"/>
    <w:rPr>
      <w:rFonts w:ascii="Calibri" w:eastAsia="Calibri" w:hAnsi="Calibri" w:cs="Calibri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434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4341"/>
    <w:rPr>
      <w:rFonts w:ascii="Calibri" w:eastAsia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4341"/>
    <w:rPr>
      <w:vertAlign w:val="superscript"/>
    </w:rPr>
  </w:style>
  <w:style w:type="paragraph" w:customStyle="1" w:styleId="Normalny1">
    <w:name w:val="Normalny1"/>
    <w:rsid w:val="00D55C4F"/>
    <w:pPr>
      <w:spacing w:after="0" w:line="276" w:lineRule="auto"/>
    </w:pPr>
    <w:rPr>
      <w:rFonts w:ascii="Arial" w:eastAsia="Arial" w:hAnsi="Arial" w:cs="Arial"/>
      <w:lang w:eastAsia="pl-PL"/>
    </w:rPr>
  </w:style>
  <w:style w:type="paragraph" w:styleId="Poprawka">
    <w:name w:val="Revision"/>
    <w:hidden/>
    <w:uiPriority w:val="99"/>
    <w:semiHidden/>
    <w:rsid w:val="006A474A"/>
    <w:pPr>
      <w:spacing w:after="0" w:line="240" w:lineRule="auto"/>
    </w:pPr>
    <w:rPr>
      <w:rFonts w:ascii="Calibri" w:eastAsia="Calibri" w:hAnsi="Calibri" w:cs="Calibri"/>
    </w:rPr>
  </w:style>
  <w:style w:type="character" w:customStyle="1" w:styleId="Nagwek2Znak">
    <w:name w:val="Nagłówek 2 Znak"/>
    <w:basedOn w:val="Domylnaczcionkaakapitu"/>
    <w:link w:val="Nagwek2"/>
    <w:uiPriority w:val="9"/>
    <w:rsid w:val="0054409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44097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544097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rsid w:val="0054409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a">
    <w:name w:val="List"/>
    <w:basedOn w:val="Normalny"/>
    <w:uiPriority w:val="99"/>
    <w:unhideWhenUsed/>
    <w:rsid w:val="00544097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544097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544097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544097"/>
    <w:pPr>
      <w:ind w:left="1132" w:hanging="283"/>
      <w:contextualSpacing/>
    </w:pPr>
  </w:style>
  <w:style w:type="paragraph" w:styleId="Listapunktowana">
    <w:name w:val="List Bullet"/>
    <w:basedOn w:val="Normalny"/>
    <w:uiPriority w:val="99"/>
    <w:unhideWhenUsed/>
    <w:rsid w:val="00544097"/>
    <w:pPr>
      <w:numPr>
        <w:numId w:val="44"/>
      </w:numPr>
      <w:contextualSpacing/>
    </w:pPr>
  </w:style>
  <w:style w:type="paragraph" w:styleId="Lista-kontynuacja2">
    <w:name w:val="List Continue 2"/>
    <w:basedOn w:val="Normalny"/>
    <w:uiPriority w:val="99"/>
    <w:unhideWhenUsed/>
    <w:rsid w:val="00544097"/>
    <w:pPr>
      <w:spacing w:after="120"/>
      <w:ind w:left="566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5440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44097"/>
    <w:rPr>
      <w:rFonts w:ascii="Calibri" w:eastAsia="Calibri" w:hAnsi="Calibri" w:cs="Calibri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544097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544097"/>
    <w:rPr>
      <w:rFonts w:ascii="Calibri" w:eastAsia="Calibri" w:hAnsi="Calibri" w:cs="Calibri"/>
    </w:rPr>
  </w:style>
  <w:style w:type="paragraph" w:styleId="Nagweknotatki">
    <w:name w:val="Note Heading"/>
    <w:basedOn w:val="Normalny"/>
    <w:next w:val="Normalny"/>
    <w:link w:val="NagweknotatkiZnak"/>
    <w:uiPriority w:val="99"/>
    <w:unhideWhenUsed/>
    <w:rsid w:val="00544097"/>
    <w:pPr>
      <w:spacing w:after="0" w:line="240" w:lineRule="auto"/>
    </w:pPr>
  </w:style>
  <w:style w:type="character" w:customStyle="1" w:styleId="NagweknotatkiZnak">
    <w:name w:val="Nagłówek notatki Znak"/>
    <w:basedOn w:val="Domylnaczcionkaakapitu"/>
    <w:link w:val="Nagweknotatki"/>
    <w:uiPriority w:val="99"/>
    <w:rsid w:val="00544097"/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link w:val="Teksttreci20"/>
    <w:rsid w:val="0016363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63635"/>
    <w:pPr>
      <w:widowControl w:val="0"/>
      <w:shd w:val="clear" w:color="auto" w:fill="FFFFFF"/>
      <w:spacing w:before="240" w:after="240" w:line="312" w:lineRule="exact"/>
      <w:ind w:hanging="560"/>
      <w:jc w:val="both"/>
    </w:pPr>
    <w:rPr>
      <w:rFonts w:ascii="Times New Roman" w:eastAsia="Times New Roman" w:hAnsi="Times New Roman" w:cs="Times New Roman"/>
    </w:rPr>
  </w:style>
  <w:style w:type="character" w:customStyle="1" w:styleId="Teksttreci5">
    <w:name w:val="Tekst treści (5)_"/>
    <w:basedOn w:val="Domylnaczcionkaakapitu"/>
    <w:link w:val="Teksttreci50"/>
    <w:rsid w:val="00163635"/>
    <w:rPr>
      <w:rFonts w:ascii="Trebuchet MS" w:eastAsia="Trebuchet MS" w:hAnsi="Trebuchet MS" w:cs="Trebuchet MS"/>
      <w:sz w:val="20"/>
      <w:szCs w:val="20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163635"/>
    <w:pPr>
      <w:widowControl w:val="0"/>
      <w:shd w:val="clear" w:color="auto" w:fill="FFFFFF"/>
      <w:spacing w:before="2100" w:after="0" w:line="509" w:lineRule="exact"/>
      <w:jc w:val="center"/>
    </w:pPr>
    <w:rPr>
      <w:rFonts w:ascii="Trebuchet MS" w:eastAsia="Trebuchet MS" w:hAnsi="Trebuchet MS" w:cs="Trebuchet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0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3638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583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9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64797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5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49780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2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0940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86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60037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34896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9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7061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787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85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84692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5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089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7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25770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3600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66036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5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213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884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0298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0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2890.E0F61E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351F4-29D4-4454-BEE5-4142B360F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499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</dc:creator>
  <cp:lastModifiedBy>Michał Kwinta</cp:lastModifiedBy>
  <cp:revision>8</cp:revision>
  <cp:lastPrinted>2025-02-28T09:11:00Z</cp:lastPrinted>
  <dcterms:created xsi:type="dcterms:W3CDTF">2023-01-27T08:51:00Z</dcterms:created>
  <dcterms:modified xsi:type="dcterms:W3CDTF">2026-05-04T06:30:00Z</dcterms:modified>
</cp:coreProperties>
</file>